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37870" w14:textId="776C30A9" w:rsidR="001A7C1F" w:rsidRPr="00D5295B" w:rsidRDefault="001A7C1F" w:rsidP="001A7C1F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ANEXO 1</w:t>
      </w:r>
      <w:r w:rsidRPr="00D5295B">
        <w:rPr>
          <w:rFonts w:ascii="Arial" w:hAnsi="Arial" w:cs="Arial"/>
          <w:b/>
          <w:bCs/>
          <w:sz w:val="20"/>
          <w:szCs w:val="20"/>
          <w:lang w:val="es-CO"/>
        </w:rPr>
        <w:t xml:space="preserve">  CARTA DE </w:t>
      </w:r>
      <w:r>
        <w:rPr>
          <w:rFonts w:ascii="Arial" w:hAnsi="Arial" w:cs="Arial"/>
          <w:b/>
          <w:bCs/>
          <w:sz w:val="20"/>
          <w:szCs w:val="20"/>
          <w:lang w:val="es-CO"/>
        </w:rPr>
        <w:t xml:space="preserve">INFORMACION </w:t>
      </w:r>
      <w:r w:rsidRPr="00D5295B">
        <w:rPr>
          <w:rFonts w:ascii="Arial" w:hAnsi="Arial" w:cs="Arial"/>
          <w:b/>
          <w:bCs/>
          <w:sz w:val="20"/>
          <w:szCs w:val="20"/>
          <w:lang w:val="es-CO"/>
        </w:rPr>
        <w:t xml:space="preserve">DE LA </w:t>
      </w:r>
      <w:r>
        <w:rPr>
          <w:rFonts w:ascii="Arial" w:hAnsi="Arial" w:cs="Arial"/>
          <w:b/>
          <w:bCs/>
          <w:sz w:val="20"/>
          <w:szCs w:val="20"/>
          <w:lang w:val="es-CO"/>
        </w:rPr>
        <w:t>EMPRESA</w:t>
      </w:r>
    </w:p>
    <w:p w14:paraId="27D04FCF" w14:textId="77777777" w:rsidR="001A7C1F" w:rsidRPr="00D5295B" w:rsidRDefault="001A7C1F" w:rsidP="001A7C1F">
      <w:pPr>
        <w:rPr>
          <w:rFonts w:ascii="Arial" w:hAnsi="Arial" w:cs="Arial"/>
          <w:sz w:val="20"/>
          <w:szCs w:val="20"/>
          <w:lang w:val="es-CO"/>
        </w:rPr>
      </w:pPr>
    </w:p>
    <w:p w14:paraId="7D927A0F" w14:textId="77777777" w:rsidR="001A7C1F" w:rsidRPr="00D5295B" w:rsidRDefault="001A7C1F" w:rsidP="001A7C1F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Lugar y fecha</w:t>
      </w:r>
    </w:p>
    <w:p w14:paraId="776184B0" w14:textId="77777777" w:rsidR="001A7C1F" w:rsidRPr="00D5295B" w:rsidRDefault="001A7C1F" w:rsidP="001A7C1F">
      <w:pPr>
        <w:rPr>
          <w:rFonts w:ascii="Arial" w:hAnsi="Arial" w:cs="Arial"/>
          <w:sz w:val="20"/>
          <w:szCs w:val="20"/>
          <w:lang w:val="es-CO"/>
        </w:rPr>
      </w:pPr>
    </w:p>
    <w:p w14:paraId="732C3BDC" w14:textId="77777777" w:rsidR="001A7C1F" w:rsidRPr="00D5295B" w:rsidRDefault="001A7C1F" w:rsidP="001A7C1F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Señores</w:t>
      </w:r>
    </w:p>
    <w:p w14:paraId="030164BB" w14:textId="77777777" w:rsidR="001A7C1F" w:rsidRPr="00D5295B" w:rsidRDefault="001A7C1F" w:rsidP="001A7C1F">
      <w:pPr>
        <w:spacing w:after="0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CONJUNTO AVENIDA PARQUE – PROPIEDAD HORIZONTAL</w:t>
      </w:r>
    </w:p>
    <w:p w14:paraId="67820C82" w14:textId="77777777" w:rsidR="001A7C1F" w:rsidRPr="00D5295B" w:rsidRDefault="001A7C1F" w:rsidP="001A7C1F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Bogotá </w:t>
      </w:r>
    </w:p>
    <w:p w14:paraId="0326C860" w14:textId="77777777" w:rsidR="001A7C1F" w:rsidRPr="00D5295B" w:rsidRDefault="001A7C1F" w:rsidP="001A7C1F">
      <w:pPr>
        <w:rPr>
          <w:rFonts w:ascii="Arial" w:hAnsi="Arial" w:cs="Arial"/>
          <w:sz w:val="20"/>
          <w:szCs w:val="20"/>
          <w:lang w:val="es-CO"/>
        </w:rPr>
      </w:pPr>
    </w:p>
    <w:p w14:paraId="01E1B9A2" w14:textId="77777777" w:rsidR="001A7C1F" w:rsidRPr="00D5295B" w:rsidRDefault="001A7C1F" w:rsidP="001A7C1F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Referencia: Invitación a Cotizar </w:t>
      </w:r>
      <w:r>
        <w:rPr>
          <w:rFonts w:ascii="Arial" w:hAnsi="Arial" w:cs="Arial"/>
          <w:sz w:val="20"/>
          <w:szCs w:val="20"/>
          <w:lang w:val="es-CO"/>
        </w:rPr>
        <w:t xml:space="preserve">para </w:t>
      </w:r>
      <w:r w:rsidRPr="00D5295B">
        <w:rPr>
          <w:rFonts w:ascii="Arial" w:hAnsi="Arial" w:cs="Arial"/>
          <w:sz w:val="20"/>
          <w:szCs w:val="20"/>
          <w:lang w:val="es-CO"/>
        </w:rPr>
        <w:t>LA CONVOCATORIA PRIVADA CUYO OBJETO CORRESPONDE A LA IMPERMEABILIZACIÓN DE JARDINERAS Y ADOQUÍN- RESTAURACIÓN Y PINTURA SÓTANO 1 Y 2, DEL CONJUNTO AVENIDA PARQUE</w:t>
      </w:r>
    </w:p>
    <w:p w14:paraId="4B9B3C84" w14:textId="77777777" w:rsidR="001A7C1F" w:rsidRPr="00D5295B" w:rsidRDefault="001A7C1F" w:rsidP="001A7C1F">
      <w:pPr>
        <w:rPr>
          <w:rFonts w:ascii="Arial" w:hAnsi="Arial" w:cs="Arial"/>
          <w:sz w:val="20"/>
          <w:szCs w:val="20"/>
          <w:lang w:val="es-CO"/>
        </w:rPr>
      </w:pPr>
    </w:p>
    <w:p w14:paraId="0C24D0E1" w14:textId="2F58132E" w:rsidR="001A7C1F" w:rsidRDefault="001A7C1F" w:rsidP="001A7C1F">
      <w:pPr>
        <w:jc w:val="both"/>
        <w:rPr>
          <w:rFonts w:ascii="Arial" w:hAnsi="Arial" w:cs="Arial"/>
          <w:sz w:val="20"/>
          <w:szCs w:val="20"/>
          <w:lang w:val="es-CO"/>
        </w:rPr>
      </w:pPr>
      <w:proofErr w:type="gramStart"/>
      <w:r w:rsidRPr="00D5295B">
        <w:rPr>
          <w:rFonts w:ascii="Arial" w:hAnsi="Arial" w:cs="Arial"/>
          <w:sz w:val="20"/>
          <w:szCs w:val="20"/>
          <w:lang w:val="es-CO"/>
        </w:rPr>
        <w:t>Yo,</w:t>
      </w:r>
      <w:r>
        <w:rPr>
          <w:rFonts w:ascii="Arial" w:hAnsi="Arial" w:cs="Arial"/>
          <w:sz w:val="20"/>
          <w:szCs w:val="20"/>
          <w:lang w:val="es-CO"/>
        </w:rPr>
        <w:t>_</w:t>
      </w:r>
      <w:proofErr w:type="gramEnd"/>
      <w:r>
        <w:rPr>
          <w:rFonts w:ascii="Arial" w:hAnsi="Arial" w:cs="Arial"/>
          <w:sz w:val="20"/>
          <w:szCs w:val="20"/>
          <w:lang w:val="es-CO"/>
        </w:rPr>
        <w:t xml:space="preserve">_______________ </w:t>
      </w:r>
      <w:r w:rsidRPr="00D5295B">
        <w:rPr>
          <w:rFonts w:ascii="Arial" w:hAnsi="Arial" w:cs="Arial"/>
          <w:sz w:val="20"/>
          <w:szCs w:val="20"/>
          <w:lang w:val="es-CO"/>
        </w:rPr>
        <w:t xml:space="preserve">obrando en nombre (propio) o (en representación de), de conformidad con lo establecido en los términos de referencia de la invitación, </w:t>
      </w:r>
      <w:r>
        <w:rPr>
          <w:rFonts w:ascii="Arial" w:hAnsi="Arial" w:cs="Arial"/>
          <w:sz w:val="20"/>
          <w:szCs w:val="20"/>
          <w:lang w:val="es-CO"/>
        </w:rPr>
        <w:t>por este medio informo los datos de la empresa que represento:</w:t>
      </w:r>
    </w:p>
    <w:p w14:paraId="3E6AE700" w14:textId="77777777" w:rsidR="001A7C1F" w:rsidRDefault="001A7C1F" w:rsidP="001A7C1F">
      <w:pPr>
        <w:jc w:val="both"/>
        <w:rPr>
          <w:rFonts w:ascii="Arial" w:hAnsi="Arial" w:cs="Arial"/>
          <w:sz w:val="20"/>
          <w:szCs w:val="20"/>
          <w:lang w:val="es-CO"/>
        </w:rPr>
      </w:pPr>
    </w:p>
    <w:p w14:paraId="1C0A1A7D" w14:textId="026E3306" w:rsidR="001A7C1F" w:rsidRDefault="001A7C1F" w:rsidP="001A7C1F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RAZON SOCIAL</w:t>
      </w:r>
      <w:r w:rsidR="008570CD">
        <w:rPr>
          <w:rFonts w:ascii="Arial" w:hAnsi="Arial" w:cs="Arial"/>
          <w:sz w:val="20"/>
          <w:szCs w:val="20"/>
          <w:lang w:val="es-CO"/>
        </w:rPr>
        <w:t>: __________________________________________________________</w:t>
      </w:r>
    </w:p>
    <w:p w14:paraId="0DED7EF6" w14:textId="1861FE87" w:rsidR="001A7C1F" w:rsidRPr="008570CD" w:rsidRDefault="001A7C1F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IDENTIFICACION TRIBUTARIA</w:t>
      </w:r>
      <w:r w:rsidR="008570CD">
        <w:rPr>
          <w:rFonts w:ascii="Arial" w:hAnsi="Arial" w:cs="Arial"/>
          <w:sz w:val="20"/>
          <w:szCs w:val="20"/>
          <w:lang w:val="es-CO"/>
        </w:rPr>
        <w:t>: ______________________________________________</w:t>
      </w:r>
    </w:p>
    <w:p w14:paraId="3F04FD25" w14:textId="58DD3AA8" w:rsidR="008570CD" w:rsidRPr="008570CD" w:rsidRDefault="001A7C1F" w:rsidP="001A7C1F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 w:rsidRPr="008570CD">
        <w:rPr>
          <w:rFonts w:ascii="Arial" w:hAnsi="Arial" w:cs="Arial"/>
          <w:sz w:val="20"/>
          <w:szCs w:val="20"/>
          <w:lang w:val="es-CO"/>
        </w:rPr>
        <w:t>FECHA DE CONSTITUCION</w:t>
      </w:r>
      <w:r w:rsidR="008570CD" w:rsidRPr="008570CD">
        <w:rPr>
          <w:rFonts w:ascii="Arial" w:hAnsi="Arial" w:cs="Arial"/>
          <w:sz w:val="20"/>
          <w:szCs w:val="20"/>
          <w:lang w:val="es-CO"/>
        </w:rPr>
        <w:t>:</w:t>
      </w:r>
      <w:r w:rsidR="008570CD">
        <w:rPr>
          <w:rFonts w:ascii="Arial" w:hAnsi="Arial" w:cs="Arial"/>
          <w:sz w:val="20"/>
          <w:szCs w:val="20"/>
          <w:lang w:val="es-CO"/>
        </w:rPr>
        <w:t xml:space="preserve"> </w:t>
      </w:r>
      <w:r w:rsidR="008570CD" w:rsidRPr="008570CD">
        <w:rPr>
          <w:rFonts w:ascii="Arial" w:hAnsi="Arial" w:cs="Arial"/>
          <w:sz w:val="20"/>
          <w:szCs w:val="20"/>
          <w:lang w:val="es-CO"/>
        </w:rPr>
        <w:t>______________________</w:t>
      </w:r>
    </w:p>
    <w:p w14:paraId="3EA53C6C" w14:textId="36086EDB" w:rsidR="001A7C1F" w:rsidRDefault="001A7C1F" w:rsidP="001A7C1F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SOCIOS CON PARTICIPACION MAYOR AL 5%</w:t>
      </w:r>
    </w:p>
    <w:p w14:paraId="1E80E7B4" w14:textId="02CEF6C3" w:rsidR="001A7C1F" w:rsidRDefault="008570CD" w:rsidP="008570CD">
      <w:pPr>
        <w:pStyle w:val="Prrafodelista"/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________________________________________________________________________</w:t>
      </w:r>
    </w:p>
    <w:p w14:paraId="7B645753" w14:textId="77777777" w:rsidR="008570CD" w:rsidRDefault="008570CD" w:rsidP="008570CD">
      <w:pPr>
        <w:pStyle w:val="Prrafodelista"/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________________________________________________________________________</w:t>
      </w:r>
    </w:p>
    <w:p w14:paraId="5376F51A" w14:textId="77777777" w:rsidR="008570CD" w:rsidRDefault="008570CD" w:rsidP="008570CD">
      <w:pPr>
        <w:pStyle w:val="Prrafodelista"/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________________________________________________________________________</w:t>
      </w:r>
    </w:p>
    <w:p w14:paraId="79AA5A92" w14:textId="61D0BB32" w:rsidR="001A7C1F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DIRECCION FISICA: _______________________________________________________</w:t>
      </w:r>
    </w:p>
    <w:p w14:paraId="0EBC552B" w14:textId="1FAA60C8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TELEFONO: ______________________________________________________________</w:t>
      </w:r>
    </w:p>
    <w:p w14:paraId="262ABD28" w14:textId="664F968C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CORREO ELECTRONICO DE CONTACTO: _____________________________________</w:t>
      </w:r>
    </w:p>
    <w:p w14:paraId="50761895" w14:textId="164F540D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NOMBRE REPRESENTANTE LEGAL PRINCIPAL: ________________________________</w:t>
      </w:r>
    </w:p>
    <w:p w14:paraId="5DAB1472" w14:textId="6182022F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IDENTIFICACION DEL REP. LEGAL PRINCIPAL: _________________________________</w:t>
      </w:r>
    </w:p>
    <w:p w14:paraId="6092BF15" w14:textId="2C6E586D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NOMBRE REPRESENTANTE LEGAL SUPLENTE: ________________________________</w:t>
      </w:r>
    </w:p>
    <w:p w14:paraId="78B98349" w14:textId="208B425D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IDENTIFICACION DEL REP. LEGAL SUPLENTE: _________________________________</w:t>
      </w:r>
    </w:p>
    <w:p w14:paraId="69E90A53" w14:textId="5FD147C1" w:rsid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NOMBRE APODERADO: ____________________________________________________</w:t>
      </w:r>
    </w:p>
    <w:p w14:paraId="59F011BC" w14:textId="6F0D98AA" w:rsidR="008570CD" w:rsidRPr="008570CD" w:rsidRDefault="008570CD" w:rsidP="008570CD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IDENTIFICACION APODERADO: ______________________________________________</w:t>
      </w:r>
    </w:p>
    <w:p w14:paraId="6EAC9EB8" w14:textId="77777777" w:rsidR="008570CD" w:rsidRDefault="008570CD" w:rsidP="008570CD">
      <w:pPr>
        <w:jc w:val="both"/>
        <w:rPr>
          <w:rFonts w:ascii="Arial" w:hAnsi="Arial" w:cs="Arial"/>
          <w:sz w:val="20"/>
          <w:szCs w:val="20"/>
          <w:lang w:val="es-CO"/>
        </w:rPr>
      </w:pPr>
    </w:p>
    <w:p w14:paraId="4ED4C3D9" w14:textId="77777777" w:rsidR="008570CD" w:rsidRPr="00D5295B" w:rsidRDefault="008570CD" w:rsidP="008570CD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Atentamente,</w:t>
      </w:r>
    </w:p>
    <w:p w14:paraId="536A4A47" w14:textId="77777777" w:rsidR="008570CD" w:rsidRDefault="008570CD" w:rsidP="008570CD">
      <w:pPr>
        <w:rPr>
          <w:rFonts w:ascii="Arial" w:hAnsi="Arial" w:cs="Arial"/>
          <w:sz w:val="20"/>
          <w:szCs w:val="20"/>
          <w:lang w:val="es-CO"/>
        </w:rPr>
      </w:pPr>
    </w:p>
    <w:p w14:paraId="2FB05598" w14:textId="77777777" w:rsidR="008570CD" w:rsidRPr="00D5295B" w:rsidRDefault="008570CD" w:rsidP="008570CD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REPRESENTANTE LEGAL O APODERADO</w:t>
      </w:r>
    </w:p>
    <w:p w14:paraId="1AD06CDB" w14:textId="77777777" w:rsidR="008570CD" w:rsidRPr="00D5295B" w:rsidRDefault="008570CD" w:rsidP="008570CD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Nombre:</w:t>
      </w:r>
    </w:p>
    <w:p w14:paraId="39FE3662" w14:textId="77777777" w:rsidR="008570CD" w:rsidRPr="008570CD" w:rsidRDefault="008570CD" w:rsidP="008570CD">
      <w:pPr>
        <w:jc w:val="both"/>
        <w:rPr>
          <w:rFonts w:ascii="Arial" w:hAnsi="Arial" w:cs="Arial"/>
          <w:sz w:val="20"/>
          <w:szCs w:val="20"/>
          <w:lang w:val="es-CO"/>
        </w:rPr>
      </w:pPr>
    </w:p>
    <w:p w14:paraId="7941CB5C" w14:textId="77777777" w:rsidR="001A7C1F" w:rsidRDefault="001A7C1F" w:rsidP="00D5295B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</w:p>
    <w:p w14:paraId="5B6609E3" w14:textId="7B6DF7C4" w:rsidR="00D5295B" w:rsidRPr="00D5295B" w:rsidRDefault="00D5295B" w:rsidP="00D5295B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lastRenderedPageBreak/>
        <w:t xml:space="preserve">ANEXO </w:t>
      </w:r>
      <w:r w:rsidRPr="00D5295B">
        <w:rPr>
          <w:rFonts w:ascii="Arial" w:hAnsi="Arial" w:cs="Arial"/>
          <w:b/>
          <w:bCs/>
          <w:sz w:val="20"/>
          <w:szCs w:val="20"/>
          <w:lang w:val="es-CO"/>
        </w:rPr>
        <w:t>2  CARTA DE PRESENTACIÓN DE LA PROPUESTA</w:t>
      </w:r>
    </w:p>
    <w:p w14:paraId="7496222D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3EAA1AF3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Lugar y fecha</w:t>
      </w:r>
    </w:p>
    <w:p w14:paraId="1ED8A6D5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788508F3" w14:textId="77777777" w:rsidR="00D5295B" w:rsidRPr="00D5295B" w:rsidRDefault="00D5295B" w:rsidP="00D5295B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Señores</w:t>
      </w:r>
    </w:p>
    <w:p w14:paraId="22B54EBC" w14:textId="39CFC73D" w:rsidR="00D5295B" w:rsidRPr="00D5295B" w:rsidRDefault="00D5295B" w:rsidP="00D5295B">
      <w:pPr>
        <w:spacing w:after="0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CONJUNTO AVENIDA PARQUE – PROPIEDAD HORIZONTAL</w:t>
      </w:r>
    </w:p>
    <w:p w14:paraId="209A50E6" w14:textId="16CBDD9F" w:rsidR="00D5295B" w:rsidRPr="00D5295B" w:rsidRDefault="00D5295B" w:rsidP="00D5295B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Bogotá </w:t>
      </w:r>
    </w:p>
    <w:p w14:paraId="5B1E4FC9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34E7AFC1" w14:textId="1517B92B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Referencia: Invitación a Cotizar </w:t>
      </w:r>
      <w:r>
        <w:rPr>
          <w:rFonts w:ascii="Arial" w:hAnsi="Arial" w:cs="Arial"/>
          <w:sz w:val="20"/>
          <w:szCs w:val="20"/>
          <w:lang w:val="es-CO"/>
        </w:rPr>
        <w:t xml:space="preserve">para </w:t>
      </w:r>
      <w:r w:rsidRPr="00D5295B">
        <w:rPr>
          <w:rFonts w:ascii="Arial" w:hAnsi="Arial" w:cs="Arial"/>
          <w:sz w:val="20"/>
          <w:szCs w:val="20"/>
          <w:lang w:val="es-CO"/>
        </w:rPr>
        <w:t>LA CONVOCATORIA PRIVADA CUYO OBJETO CORRESPONDE A LA IMPERMEABILIZACIÓN DE JARDINERAS Y ADOQUÍN- RESTAURACIÓN Y PINTURA SÓTANO 1 Y 2, DEL CONJUNTO AVENIDA PARQUE</w:t>
      </w:r>
    </w:p>
    <w:p w14:paraId="374E61DF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550D6AEC" w14:textId="7AA52E7F" w:rsidR="00D5295B" w:rsidRPr="00D5295B" w:rsidRDefault="00D5295B" w:rsidP="00A233EC">
      <w:pPr>
        <w:jc w:val="both"/>
        <w:rPr>
          <w:rFonts w:ascii="Arial" w:hAnsi="Arial" w:cs="Arial"/>
          <w:sz w:val="20"/>
          <w:szCs w:val="20"/>
          <w:lang w:val="es-CO"/>
        </w:rPr>
      </w:pPr>
      <w:proofErr w:type="gramStart"/>
      <w:r w:rsidRPr="00D5295B">
        <w:rPr>
          <w:rFonts w:ascii="Arial" w:hAnsi="Arial" w:cs="Arial"/>
          <w:sz w:val="20"/>
          <w:szCs w:val="20"/>
          <w:lang w:val="es-CO"/>
        </w:rPr>
        <w:t>Yo,</w:t>
      </w:r>
      <w:r w:rsidR="00A233EC">
        <w:rPr>
          <w:rFonts w:ascii="Arial" w:hAnsi="Arial" w:cs="Arial"/>
          <w:sz w:val="20"/>
          <w:szCs w:val="20"/>
          <w:lang w:val="es-CO"/>
        </w:rPr>
        <w:t>_</w:t>
      </w:r>
      <w:proofErr w:type="gramEnd"/>
      <w:r w:rsidR="00A233EC">
        <w:rPr>
          <w:rFonts w:ascii="Arial" w:hAnsi="Arial" w:cs="Arial"/>
          <w:sz w:val="20"/>
          <w:szCs w:val="20"/>
          <w:lang w:val="es-CO"/>
        </w:rPr>
        <w:t xml:space="preserve">_______________ </w:t>
      </w:r>
      <w:r w:rsidRPr="00D5295B">
        <w:rPr>
          <w:rFonts w:ascii="Arial" w:hAnsi="Arial" w:cs="Arial"/>
          <w:sz w:val="20"/>
          <w:szCs w:val="20"/>
          <w:lang w:val="es-CO"/>
        </w:rPr>
        <w:t>obrando en nombre (propio) o (en representación de), de conformidad con lo establecido en los términos de referencia de la invitación, por medio del presente escrito,</w:t>
      </w:r>
      <w:r w:rsidR="00A233EC">
        <w:rPr>
          <w:rFonts w:ascii="Arial" w:hAnsi="Arial" w:cs="Arial"/>
          <w:sz w:val="20"/>
          <w:szCs w:val="20"/>
          <w:lang w:val="es-CO"/>
        </w:rPr>
        <w:t xml:space="preserve"> </w:t>
      </w:r>
      <w:r w:rsidRPr="00D5295B">
        <w:rPr>
          <w:rFonts w:ascii="Arial" w:hAnsi="Arial" w:cs="Arial"/>
          <w:sz w:val="20"/>
          <w:szCs w:val="20"/>
          <w:lang w:val="es-CO"/>
        </w:rPr>
        <w:t>presento oferta económica, así:</w:t>
      </w:r>
    </w:p>
    <w:p w14:paraId="69C8E07E" w14:textId="273F118B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El oferente deberá indicar en pesos colombianos el costo de su oferta de acuerdo con el</w:t>
      </w:r>
      <w:r w:rsidR="00A233EC">
        <w:rPr>
          <w:rFonts w:ascii="Arial" w:hAnsi="Arial" w:cs="Arial"/>
          <w:sz w:val="20"/>
          <w:szCs w:val="20"/>
          <w:lang w:val="es-CO"/>
        </w:rPr>
        <w:t xml:space="preserve"> </w:t>
      </w:r>
      <w:r w:rsidRPr="00D5295B">
        <w:rPr>
          <w:rFonts w:ascii="Arial" w:hAnsi="Arial" w:cs="Arial"/>
          <w:sz w:val="20"/>
          <w:szCs w:val="20"/>
          <w:lang w:val="es-CO"/>
        </w:rPr>
        <w:t>siguiente cuadro:</w:t>
      </w:r>
    </w:p>
    <w:p w14:paraId="6A3BF6D2" w14:textId="77777777" w:rsidR="00F30EB6" w:rsidRDefault="00F30EB6" w:rsidP="00D5295B">
      <w:pPr>
        <w:rPr>
          <w:rFonts w:ascii="Arial" w:hAnsi="Arial" w:cs="Arial"/>
          <w:sz w:val="20"/>
          <w:szCs w:val="20"/>
          <w:lang w:val="es-CO"/>
        </w:rPr>
      </w:pPr>
    </w:p>
    <w:p w14:paraId="0666777A" w14:textId="6705F2AE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Concepto</w:t>
      </w:r>
      <w:r w:rsidRPr="00D5295B">
        <w:rPr>
          <w:rFonts w:ascii="Arial" w:hAnsi="Arial" w:cs="Arial"/>
          <w:sz w:val="20"/>
          <w:szCs w:val="20"/>
          <w:lang w:val="es-CO"/>
        </w:rPr>
        <w:tab/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24023F31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SUBTOTAL</w:t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053EF34D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AIU</w:t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5B0882CC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IVA / U</w:t>
      </w:r>
      <w:r w:rsidRPr="00D5295B">
        <w:rPr>
          <w:rFonts w:ascii="Arial" w:hAnsi="Arial" w:cs="Arial"/>
          <w:sz w:val="20"/>
          <w:szCs w:val="20"/>
          <w:lang w:val="es-CO"/>
        </w:rPr>
        <w:tab/>
        <w:t>Sub Total</w:t>
      </w:r>
    </w:p>
    <w:p w14:paraId="708EC44B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Con AIU + IVA</w:t>
      </w:r>
    </w:p>
    <w:p w14:paraId="300D5893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ab/>
      </w:r>
      <w:r w:rsidRPr="00D5295B">
        <w:rPr>
          <w:rFonts w:ascii="Arial" w:hAnsi="Arial" w:cs="Arial"/>
          <w:sz w:val="20"/>
          <w:szCs w:val="20"/>
          <w:lang w:val="es-CO"/>
        </w:rPr>
        <w:tab/>
      </w:r>
      <w:r w:rsidRPr="00D5295B">
        <w:rPr>
          <w:rFonts w:ascii="Arial" w:hAnsi="Arial" w:cs="Arial"/>
          <w:sz w:val="20"/>
          <w:szCs w:val="20"/>
          <w:lang w:val="es-CO"/>
        </w:rPr>
        <w:tab/>
      </w:r>
      <w:r w:rsidRPr="00D5295B">
        <w:rPr>
          <w:rFonts w:ascii="Arial" w:hAnsi="Arial" w:cs="Arial"/>
          <w:sz w:val="20"/>
          <w:szCs w:val="20"/>
          <w:lang w:val="es-CO"/>
        </w:rPr>
        <w:tab/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0B0BC577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ab/>
      </w:r>
      <w:r w:rsidRPr="00D5295B">
        <w:rPr>
          <w:rFonts w:ascii="Arial" w:hAnsi="Arial" w:cs="Arial"/>
          <w:sz w:val="20"/>
          <w:szCs w:val="20"/>
          <w:lang w:val="es-CO"/>
        </w:rPr>
        <w:tab/>
        <w:t>TOTAL OFERTA</w:t>
      </w:r>
      <w:r w:rsidRPr="00D5295B">
        <w:rPr>
          <w:rFonts w:ascii="Arial" w:hAnsi="Arial" w:cs="Arial"/>
          <w:sz w:val="20"/>
          <w:szCs w:val="20"/>
          <w:lang w:val="es-CO"/>
        </w:rPr>
        <w:tab/>
        <w:t>$</w:t>
      </w:r>
    </w:p>
    <w:p w14:paraId="5DA31356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5429B16B" w14:textId="022B8F5C" w:rsidR="00D5295B" w:rsidRDefault="00423937" w:rsidP="00D5295B">
      <w:pPr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%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A: administración                     % I: Imprevistos                          % U: </w:t>
      </w:r>
      <w:proofErr w:type="spellStart"/>
      <w:r w:rsidR="00D5295B" w:rsidRPr="00D5295B">
        <w:rPr>
          <w:rFonts w:ascii="Arial" w:hAnsi="Arial" w:cs="Arial"/>
          <w:sz w:val="20"/>
          <w:szCs w:val="20"/>
          <w:lang w:val="es-CO"/>
        </w:rPr>
        <w:t>Utlidad</w:t>
      </w:r>
      <w:proofErr w:type="spellEnd"/>
      <w:r w:rsidR="00D5295B" w:rsidRPr="00D5295B">
        <w:rPr>
          <w:rFonts w:ascii="Arial" w:hAnsi="Arial" w:cs="Arial"/>
          <w:sz w:val="20"/>
          <w:szCs w:val="20"/>
          <w:lang w:val="es-CO"/>
        </w:rPr>
        <w:t>:                            %</w:t>
      </w:r>
    </w:p>
    <w:p w14:paraId="37DAF7AD" w14:textId="77777777" w:rsidR="00742255" w:rsidRDefault="00742255" w:rsidP="00742255">
      <w:pPr>
        <w:spacing w:after="0"/>
        <w:rPr>
          <w:rFonts w:ascii="Arial" w:hAnsi="Arial" w:cs="Arial"/>
          <w:sz w:val="20"/>
          <w:szCs w:val="20"/>
          <w:lang w:val="es-CO"/>
        </w:rPr>
      </w:pPr>
    </w:p>
    <w:p w14:paraId="165B0EB8" w14:textId="1BF8324B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Adicionalmente declaramos bajo gravedad de juramento, que e</w:t>
      </w:r>
      <w:r w:rsidRPr="00742255">
        <w:rPr>
          <w:rFonts w:ascii="Arial" w:hAnsi="Arial" w:cs="Arial"/>
          <w:sz w:val="20"/>
          <w:szCs w:val="20"/>
          <w:lang w:val="es-CO"/>
        </w:rPr>
        <w:t xml:space="preserve">n caso de que nos sea aceptada, nos comprometemos a firmar el contrato correspondiente. Declaramos así mismo: </w:t>
      </w:r>
    </w:p>
    <w:p w14:paraId="3E507439" w14:textId="77777777" w:rsidR="00742255" w:rsidRPr="00742255" w:rsidRDefault="00742255" w:rsidP="00742255">
      <w:pPr>
        <w:spacing w:after="0"/>
        <w:rPr>
          <w:rFonts w:ascii="Arial" w:hAnsi="Arial" w:cs="Arial"/>
          <w:sz w:val="20"/>
          <w:szCs w:val="20"/>
          <w:lang w:val="es-CO"/>
        </w:rPr>
      </w:pPr>
    </w:p>
    <w:p w14:paraId="2F877E35" w14:textId="77777777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1. Que esta propuesta y el contrato que llegare a celebrarse solo compromete a los firmantes de esta carta. </w:t>
      </w:r>
    </w:p>
    <w:p w14:paraId="7C018660" w14:textId="66C311DC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2. Que ninguna persona o </w:t>
      </w:r>
      <w:r>
        <w:rPr>
          <w:rFonts w:ascii="Arial" w:hAnsi="Arial" w:cs="Arial"/>
          <w:sz w:val="20"/>
          <w:szCs w:val="20"/>
          <w:lang w:val="es-CO"/>
        </w:rPr>
        <w:t xml:space="preserve">empresa </w:t>
      </w:r>
      <w:r w:rsidRPr="00742255">
        <w:rPr>
          <w:rFonts w:ascii="Arial" w:hAnsi="Arial" w:cs="Arial"/>
          <w:sz w:val="20"/>
          <w:szCs w:val="20"/>
          <w:lang w:val="es-CO"/>
        </w:rPr>
        <w:t xml:space="preserve">distinta de los firmantes tiene interés comercial en esta propuesta ni en el contrato probable que de ella se derive. </w:t>
      </w:r>
    </w:p>
    <w:p w14:paraId="618D09E2" w14:textId="77777777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3. Que conocemos los documentos de la invitación pública y aceptamos totalmente su contenido. </w:t>
      </w:r>
    </w:p>
    <w:p w14:paraId="7AC10A6D" w14:textId="77777777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lastRenderedPageBreak/>
        <w:t xml:space="preserve">4. Que hemos recibido los documentos que integra la invitación pública y sus adendas que son: (indicar el número y la fecha de cada uno): ____________________________ y documentos de aclaraciones hechas: __________________________________. </w:t>
      </w:r>
    </w:p>
    <w:p w14:paraId="5AB9E3F1" w14:textId="29F9605E" w:rsid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5. Que, para calcular el precio ofrecido, hemos calculado todos los gastos, costos, derechos, impuestos, tasas y demás contribuciones que se causen con ocasión de la presentación de la oferta, suscripción y ejecución del contrato, de acuerdo con las normas legales vigentes, ya que los mismos se entienden y se asumen por cuenta nuestra. </w:t>
      </w:r>
      <w:r>
        <w:rPr>
          <w:rFonts w:ascii="Arial" w:hAnsi="Arial" w:cs="Arial"/>
          <w:sz w:val="20"/>
          <w:szCs w:val="20"/>
          <w:lang w:val="es-CO"/>
        </w:rPr>
        <w:t>Así mismo entendemos que el contrato a realizar será por un monto global fijo y sin reajuste.</w:t>
      </w:r>
    </w:p>
    <w:p w14:paraId="286A8791" w14:textId="088C9993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6. Que haremos los trámites necesarios para el perfeccionamiento del contrato dentro de los </w:t>
      </w:r>
      <w:proofErr w:type="gramStart"/>
      <w:r>
        <w:rPr>
          <w:rFonts w:ascii="Arial" w:hAnsi="Arial" w:cs="Arial"/>
          <w:sz w:val="20"/>
          <w:szCs w:val="20"/>
          <w:lang w:val="es-CO"/>
        </w:rPr>
        <w:t>tiempo establecidos</w:t>
      </w:r>
      <w:proofErr w:type="gramEnd"/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Pr="00742255">
        <w:rPr>
          <w:rFonts w:ascii="Arial" w:hAnsi="Arial" w:cs="Arial"/>
          <w:sz w:val="20"/>
          <w:szCs w:val="20"/>
          <w:lang w:val="es-CO"/>
        </w:rPr>
        <w:t xml:space="preserve">siguientes a la comunicación de aceptación de oferta e iniciaremos la ejecución del contrato según lo </w:t>
      </w:r>
      <w:r>
        <w:rPr>
          <w:rFonts w:ascii="Arial" w:hAnsi="Arial" w:cs="Arial"/>
          <w:sz w:val="20"/>
          <w:szCs w:val="20"/>
          <w:lang w:val="es-CO"/>
        </w:rPr>
        <w:t>convenido con el Conjunto.</w:t>
      </w:r>
      <w:r w:rsidRPr="00742255">
        <w:rPr>
          <w:rFonts w:ascii="Arial" w:hAnsi="Arial" w:cs="Arial"/>
          <w:sz w:val="20"/>
          <w:szCs w:val="20"/>
          <w:lang w:val="es-CO"/>
        </w:rPr>
        <w:t xml:space="preserve"> </w:t>
      </w:r>
    </w:p>
    <w:p w14:paraId="19DF988D" w14:textId="77777777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7. Declaramos no hallarnos incursos en causal alguna de inhabilidad e incompatibilidad señaladas por la ley. </w:t>
      </w:r>
    </w:p>
    <w:p w14:paraId="4714C7AF" w14:textId="265D5686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>8. Que conozco, acepto y me comprometo a cumplir con el plazo contractual</w:t>
      </w:r>
      <w:r>
        <w:rPr>
          <w:rFonts w:ascii="Arial" w:hAnsi="Arial" w:cs="Arial"/>
          <w:sz w:val="20"/>
          <w:szCs w:val="20"/>
          <w:lang w:val="es-CO"/>
        </w:rPr>
        <w:t xml:space="preserve"> ofertado por el valor económico ofertado.</w:t>
      </w:r>
    </w:p>
    <w:p w14:paraId="033D5653" w14:textId="77777777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</w:p>
    <w:p w14:paraId="63256825" w14:textId="1B9B4CDD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 xml:space="preserve">Me comprometo a cumplir con todo lo señalado en </w:t>
      </w:r>
      <w:r>
        <w:rPr>
          <w:rFonts w:ascii="Arial" w:hAnsi="Arial" w:cs="Arial"/>
          <w:sz w:val="20"/>
          <w:szCs w:val="20"/>
          <w:lang w:val="es-CO"/>
        </w:rPr>
        <w:t>el documento de invitación</w:t>
      </w:r>
      <w:r w:rsidRPr="00742255">
        <w:rPr>
          <w:rFonts w:ascii="Arial" w:hAnsi="Arial" w:cs="Arial"/>
          <w:sz w:val="20"/>
          <w:szCs w:val="20"/>
          <w:lang w:val="es-CO"/>
        </w:rPr>
        <w:t xml:space="preserve">, adendas, documentos de aclaraciones y demás que haga parte integral del presente proceso de selección. </w:t>
      </w:r>
    </w:p>
    <w:p w14:paraId="2D1943EA" w14:textId="77777777" w:rsidR="00742255" w:rsidRP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</w:p>
    <w:p w14:paraId="7B7D88F8" w14:textId="46747085" w:rsidR="00742255" w:rsidRDefault="00742255" w:rsidP="00742255">
      <w:pPr>
        <w:spacing w:after="0"/>
        <w:jc w:val="both"/>
        <w:rPr>
          <w:rFonts w:ascii="Arial" w:hAnsi="Arial" w:cs="Arial"/>
          <w:sz w:val="20"/>
          <w:szCs w:val="20"/>
          <w:lang w:val="es-CO"/>
        </w:rPr>
      </w:pPr>
      <w:r w:rsidRPr="00742255">
        <w:rPr>
          <w:rFonts w:ascii="Arial" w:hAnsi="Arial" w:cs="Arial"/>
          <w:sz w:val="20"/>
          <w:szCs w:val="20"/>
          <w:lang w:val="es-CO"/>
        </w:rPr>
        <w:t>Los suscritos señalan como dirección comercial ______________________________, teléfono ____________________, correo electrónico _______________________ a donde se puede remitir o enviar por correo, notificaciones relacionadas con esta propuesta.</w:t>
      </w:r>
    </w:p>
    <w:p w14:paraId="5A5EF287" w14:textId="77777777" w:rsidR="00742255" w:rsidRPr="00D5295B" w:rsidRDefault="00742255" w:rsidP="00D5295B">
      <w:pPr>
        <w:rPr>
          <w:rFonts w:ascii="Arial" w:hAnsi="Arial" w:cs="Arial"/>
          <w:sz w:val="20"/>
          <w:szCs w:val="20"/>
          <w:lang w:val="es-CO"/>
        </w:rPr>
      </w:pPr>
    </w:p>
    <w:p w14:paraId="5E883447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Atentamente,</w:t>
      </w:r>
    </w:p>
    <w:p w14:paraId="2A4A82E7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2D14D3DC" w14:textId="77777777" w:rsidR="00D5295B" w:rsidRPr="00D5295B" w:rsidRDefault="00D5295B" w:rsidP="00423937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REPRESENTANTE LEGAL O APODERADO</w:t>
      </w:r>
    </w:p>
    <w:p w14:paraId="13107B03" w14:textId="77777777" w:rsidR="00D5295B" w:rsidRPr="00D5295B" w:rsidRDefault="00D5295B" w:rsidP="00423937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Nombre:</w:t>
      </w:r>
    </w:p>
    <w:p w14:paraId="7A4BDEA1" w14:textId="6558C29C" w:rsidR="001C7BBC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Identificación Razón social:</w:t>
      </w:r>
    </w:p>
    <w:p w14:paraId="192EB8DC" w14:textId="77777777" w:rsidR="001C7BBC" w:rsidRDefault="001C7BBC">
      <w:pPr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br w:type="page"/>
      </w:r>
    </w:p>
    <w:p w14:paraId="30768FC3" w14:textId="3D27BA98" w:rsidR="001C7BBC" w:rsidRPr="00D5295B" w:rsidRDefault="001C7BBC" w:rsidP="001C7BBC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lastRenderedPageBreak/>
        <w:t>ANEXO 3</w:t>
      </w:r>
      <w:r w:rsidRPr="00D5295B">
        <w:rPr>
          <w:rFonts w:ascii="Arial" w:hAnsi="Arial" w:cs="Arial"/>
          <w:b/>
          <w:bCs/>
          <w:sz w:val="20"/>
          <w:szCs w:val="20"/>
          <w:lang w:val="es-CO"/>
        </w:rPr>
        <w:t xml:space="preserve">  </w:t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>CARTA DE COMPROMISO CONTRA PRACTICAS INDEBIDAS</w:t>
      </w:r>
    </w:p>
    <w:p w14:paraId="4F75FC63" w14:textId="77777777" w:rsidR="001C7BBC" w:rsidRPr="00D5295B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7C6045EA" w14:textId="77777777" w:rsidR="001C7BBC" w:rsidRPr="00D5295B" w:rsidRDefault="001C7BBC" w:rsidP="001C7BBC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Lugar y fecha</w:t>
      </w:r>
    </w:p>
    <w:p w14:paraId="14672E0D" w14:textId="77777777" w:rsidR="001C7BBC" w:rsidRPr="00D5295B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555E6EEE" w14:textId="77777777" w:rsidR="001C7BBC" w:rsidRPr="00D5295B" w:rsidRDefault="001C7BBC" w:rsidP="001C7BBC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Señores</w:t>
      </w:r>
    </w:p>
    <w:p w14:paraId="22D281DF" w14:textId="77777777" w:rsidR="001C7BBC" w:rsidRPr="00D5295B" w:rsidRDefault="001C7BBC" w:rsidP="001C7BBC">
      <w:pPr>
        <w:spacing w:after="0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CONJUNTO AVENIDA PARQUE – PROPIEDAD HORIZONTAL</w:t>
      </w:r>
    </w:p>
    <w:p w14:paraId="00CD0096" w14:textId="77777777" w:rsidR="001C7BBC" w:rsidRPr="00D5295B" w:rsidRDefault="001C7BBC" w:rsidP="001C7BBC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Bogotá </w:t>
      </w:r>
    </w:p>
    <w:p w14:paraId="539C3349" w14:textId="77777777" w:rsidR="001C7BBC" w:rsidRPr="00D5295B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2A686B96" w14:textId="77777777" w:rsid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Referencia: Invitación a Cotizar </w:t>
      </w:r>
      <w:r>
        <w:rPr>
          <w:rFonts w:ascii="Arial" w:hAnsi="Arial" w:cs="Arial"/>
          <w:sz w:val="20"/>
          <w:szCs w:val="20"/>
          <w:lang w:val="es-CO"/>
        </w:rPr>
        <w:t xml:space="preserve">para </w:t>
      </w:r>
      <w:r w:rsidRPr="00D5295B">
        <w:rPr>
          <w:rFonts w:ascii="Arial" w:hAnsi="Arial" w:cs="Arial"/>
          <w:sz w:val="20"/>
          <w:szCs w:val="20"/>
          <w:lang w:val="es-CO"/>
        </w:rPr>
        <w:t>LA CONVOCATORIA PRIVADA CUYO OBJETO CORRESPONDE A LA IMPERMEABILIZACIÓN DE JARDINERAS Y ADOQUÍN- RESTAURACIÓN Y PINTURA SÓTANO 1 Y 2, DEL CONJUNTO AVENIDA PARQUE</w:t>
      </w:r>
    </w:p>
    <w:p w14:paraId="11E7C10B" w14:textId="77777777" w:rsidR="001C7BBC" w:rsidRPr="00D5295B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53F2FB96" w14:textId="79CF5C84" w:rsidR="001C7BBC" w:rsidRPr="001C7BBC" w:rsidRDefault="001C7BBC" w:rsidP="001C7BBC">
      <w:pPr>
        <w:jc w:val="both"/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 xml:space="preserve">[Nombre del representante legal o de la persona natural Proponente], identificado como aparece al pie de mi firma, [obrando en mi calidad de representante legal de] [nombre del Proponente], manifiesto </w:t>
      </w:r>
      <w:r>
        <w:rPr>
          <w:rFonts w:ascii="Arial" w:hAnsi="Arial" w:cs="Arial"/>
          <w:sz w:val="20"/>
          <w:szCs w:val="20"/>
          <w:lang w:val="es-CO"/>
        </w:rPr>
        <w:t xml:space="preserve">bajo gravedad de juramento </w:t>
      </w:r>
      <w:r w:rsidRPr="001C7BBC">
        <w:rPr>
          <w:rFonts w:ascii="Arial" w:hAnsi="Arial" w:cs="Arial"/>
          <w:sz w:val="20"/>
          <w:szCs w:val="20"/>
          <w:lang w:val="es-CO"/>
        </w:rPr>
        <w:t>que:</w:t>
      </w:r>
    </w:p>
    <w:p w14:paraId="0B381095" w14:textId="69484D9B" w:rsidR="001C7BBC" w:rsidRDefault="001C7BBC" w:rsidP="001C7BBC">
      <w:pPr>
        <w:jc w:val="both"/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>1.  No estamos en causal de inhabilidad alguna para celebrar el contrato objeto de</w:t>
      </w:r>
      <w:r>
        <w:rPr>
          <w:rFonts w:ascii="Arial" w:hAnsi="Arial" w:cs="Arial"/>
          <w:sz w:val="20"/>
          <w:szCs w:val="20"/>
          <w:lang w:val="es-CO"/>
        </w:rPr>
        <w:t xml:space="preserve"> la presente convocatoria privada.</w:t>
      </w:r>
    </w:p>
    <w:p w14:paraId="76FEED1B" w14:textId="1867964D" w:rsidR="001C7BBC" w:rsidRPr="001C7BBC" w:rsidRDefault="001C7BBC" w:rsidP="001C7BBC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2</w:t>
      </w:r>
      <w:r w:rsidRPr="001C7BBC">
        <w:rPr>
          <w:rFonts w:ascii="Arial" w:hAnsi="Arial" w:cs="Arial"/>
          <w:sz w:val="20"/>
          <w:szCs w:val="20"/>
          <w:lang w:val="es-CO"/>
        </w:rPr>
        <w:t>. Nos comprometemos a no ofrecer y no dar</w:t>
      </w:r>
      <w:r>
        <w:rPr>
          <w:rFonts w:ascii="Arial" w:hAnsi="Arial" w:cs="Arial"/>
          <w:sz w:val="20"/>
          <w:szCs w:val="20"/>
          <w:lang w:val="es-CO"/>
        </w:rPr>
        <w:t xml:space="preserve"> S</w:t>
      </w:r>
      <w:r w:rsidRPr="001C7BBC">
        <w:rPr>
          <w:rFonts w:ascii="Arial" w:hAnsi="Arial" w:cs="Arial"/>
          <w:sz w:val="20"/>
          <w:szCs w:val="20"/>
          <w:lang w:val="es-CO"/>
        </w:rPr>
        <w:t>obornos, dádivas, comisiones indebidas, regalos, favores o prebendas en favor de la administración o alguno de los miembros del consejo de administración que generen alguna pretensión del proponente, directamente o a través de sus empleados, contratistas o tercero.</w:t>
      </w:r>
    </w:p>
    <w:p w14:paraId="00E0CD45" w14:textId="57699C3D" w:rsidR="001C7BBC" w:rsidRPr="001C7BBC" w:rsidRDefault="001C7BBC" w:rsidP="001C7BBC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3.  </w:t>
      </w:r>
      <w:r w:rsidRPr="001C7BBC">
        <w:rPr>
          <w:rFonts w:ascii="Arial" w:hAnsi="Arial" w:cs="Arial"/>
          <w:sz w:val="20"/>
          <w:szCs w:val="20"/>
          <w:lang w:val="es-CO"/>
        </w:rPr>
        <w:t xml:space="preserve">Nos comprometemos </w:t>
      </w:r>
      <w:r>
        <w:rPr>
          <w:rFonts w:ascii="Arial" w:hAnsi="Arial" w:cs="Arial"/>
          <w:sz w:val="20"/>
          <w:szCs w:val="20"/>
          <w:lang w:val="es-CO"/>
        </w:rPr>
        <w:t xml:space="preserve">a no presentar </w:t>
      </w:r>
      <w:r w:rsidRPr="001C7BBC">
        <w:rPr>
          <w:rFonts w:ascii="Arial" w:hAnsi="Arial" w:cs="Arial"/>
          <w:sz w:val="20"/>
          <w:szCs w:val="20"/>
          <w:lang w:val="es-CO"/>
        </w:rPr>
        <w:t>información falsa, irreal o no veraz</w:t>
      </w:r>
      <w:r>
        <w:rPr>
          <w:rFonts w:ascii="Arial" w:hAnsi="Arial" w:cs="Arial"/>
          <w:sz w:val="20"/>
          <w:szCs w:val="20"/>
          <w:lang w:val="es-CO"/>
        </w:rPr>
        <w:t xml:space="preserve"> n nuestra oferta.</w:t>
      </w:r>
    </w:p>
    <w:p w14:paraId="5F2EA48A" w14:textId="74FE34D6" w:rsidR="001C7BBC" w:rsidRDefault="001C7BBC" w:rsidP="001C7BBC">
      <w:pPr>
        <w:jc w:val="both"/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 xml:space="preserve">4. Nos comprometemos a no efectuar acuerdos, o realizar actos o conductas que tengan por objeto o efecto la colusión en </w:t>
      </w:r>
      <w:r>
        <w:rPr>
          <w:rFonts w:ascii="Arial" w:hAnsi="Arial" w:cs="Arial"/>
          <w:sz w:val="20"/>
          <w:szCs w:val="20"/>
          <w:lang w:val="es-CO"/>
        </w:rPr>
        <w:t>la presente convocatoria privada.</w:t>
      </w:r>
    </w:p>
    <w:p w14:paraId="062FC9FC" w14:textId="6CE1D27F" w:rsidR="001C7BBC" w:rsidRPr="001C7BBC" w:rsidRDefault="001C7BBC" w:rsidP="001C7BBC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5</w:t>
      </w:r>
      <w:r w:rsidRPr="001C7BBC">
        <w:rPr>
          <w:rFonts w:ascii="Arial" w:hAnsi="Arial" w:cs="Arial"/>
          <w:sz w:val="20"/>
          <w:szCs w:val="20"/>
          <w:lang w:val="es-CO"/>
        </w:rPr>
        <w:t>. Nos comprometemos a comunicar a nuestros empleados y asesores el contenido del presente Compromiso contra practicas indebidas</w:t>
      </w:r>
      <w:r>
        <w:rPr>
          <w:rFonts w:ascii="Arial" w:hAnsi="Arial" w:cs="Arial"/>
          <w:sz w:val="20"/>
          <w:szCs w:val="20"/>
          <w:lang w:val="es-CO"/>
        </w:rPr>
        <w:t>;</w:t>
      </w:r>
      <w:r w:rsidRPr="001C7BBC">
        <w:rPr>
          <w:rFonts w:ascii="Arial" w:hAnsi="Arial" w:cs="Arial"/>
          <w:sz w:val="20"/>
          <w:szCs w:val="20"/>
          <w:lang w:val="es-CO"/>
        </w:rPr>
        <w:t xml:space="preserve"> explicar su importancia y las consecuencias de su incumplimiento por nuestra parte, y la de nuestros empleados o asesores.</w:t>
      </w:r>
    </w:p>
    <w:p w14:paraId="36AF2CF2" w14:textId="77777777" w:rsid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6</w:t>
      </w:r>
      <w:r w:rsidRPr="001C7BBC">
        <w:rPr>
          <w:rFonts w:ascii="Arial" w:hAnsi="Arial" w:cs="Arial"/>
          <w:sz w:val="20"/>
          <w:szCs w:val="20"/>
          <w:lang w:val="es-CO"/>
        </w:rPr>
        <w:t xml:space="preserve">. Conocemos las consecuencias derivadas del incumplimiento del presente compromiso. </w:t>
      </w:r>
    </w:p>
    <w:p w14:paraId="5D6BD1C0" w14:textId="77777777" w:rsid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14EB18DD" w14:textId="795C1A59" w:rsidR="001C7BBC" w:rsidRP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 xml:space="preserve">En constancia de lo anterior firmo este documento a los [Insertar información] </w:t>
      </w:r>
    </w:p>
    <w:p w14:paraId="2C53D8D3" w14:textId="77777777" w:rsid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55F77892" w14:textId="77777777" w:rsidR="001C7BBC" w:rsidRP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26824057" w14:textId="77777777" w:rsidR="001C7BBC" w:rsidRDefault="001C7BBC" w:rsidP="001C7BBC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 xml:space="preserve">Firma representante legal </w:t>
      </w:r>
    </w:p>
    <w:p w14:paraId="27B1E5DA" w14:textId="46D9EBF5" w:rsidR="001C7BBC" w:rsidRPr="001C7BBC" w:rsidRDefault="001C7BBC" w:rsidP="001C7BBC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>Nombre</w:t>
      </w:r>
      <w:r>
        <w:rPr>
          <w:rFonts w:ascii="Arial" w:hAnsi="Arial" w:cs="Arial"/>
          <w:sz w:val="20"/>
          <w:szCs w:val="20"/>
          <w:lang w:val="es-CO"/>
        </w:rPr>
        <w:t xml:space="preserve"> representante legal</w:t>
      </w:r>
    </w:p>
    <w:p w14:paraId="6ECBB5CF" w14:textId="77777777" w:rsidR="001C7BBC" w:rsidRPr="001C7BBC" w:rsidRDefault="001C7BBC" w:rsidP="001C7BBC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1C7BBC">
        <w:rPr>
          <w:rFonts w:ascii="Arial" w:hAnsi="Arial" w:cs="Arial"/>
          <w:sz w:val="20"/>
          <w:szCs w:val="20"/>
          <w:lang w:val="es-CO"/>
        </w:rPr>
        <w:t>Documento de Identificación: [Insertar información]</w:t>
      </w:r>
    </w:p>
    <w:p w14:paraId="180AA955" w14:textId="77777777" w:rsidR="001C7BBC" w:rsidRPr="001C7BBC" w:rsidRDefault="001C7BBC" w:rsidP="001C7BBC">
      <w:pPr>
        <w:rPr>
          <w:rFonts w:ascii="Arial" w:hAnsi="Arial" w:cs="Arial"/>
          <w:sz w:val="20"/>
          <w:szCs w:val="20"/>
          <w:lang w:val="es-CO"/>
        </w:rPr>
      </w:pPr>
    </w:p>
    <w:p w14:paraId="3CF9D0FE" w14:textId="01731518" w:rsidR="001C7BBC" w:rsidRPr="001C7BBC" w:rsidRDefault="001C7BBC" w:rsidP="001C7BBC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br w:type="page"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lastRenderedPageBreak/>
        <w:t xml:space="preserve">ANEXO 4- PRESENTACIÓN DE REQUISITOS HABILITANTES – EXPERIENCIA ESPECIFICA DEL PROPONENTE. </w:t>
      </w:r>
    </w:p>
    <w:p w14:paraId="4B66ACA3" w14:textId="56D369B4" w:rsidR="001C7BBC" w:rsidRDefault="001C7BBC">
      <w:pPr>
        <w:rPr>
          <w:rFonts w:ascii="Arial" w:hAnsi="Arial" w:cs="Arial"/>
          <w:b/>
          <w:bCs/>
          <w:sz w:val="20"/>
          <w:szCs w:val="20"/>
          <w:lang w:val="es-CO"/>
        </w:rPr>
      </w:pPr>
    </w:p>
    <w:p w14:paraId="521D6F01" w14:textId="77777777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1C7BBC">
        <w:rPr>
          <w:rFonts w:ascii="Arial" w:hAnsi="Arial" w:cs="Arial"/>
          <w:b/>
          <w:bCs/>
          <w:sz w:val="20"/>
          <w:szCs w:val="20"/>
          <w:lang w:val="es-CO"/>
        </w:rPr>
        <w:t>Proponente: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1317"/>
        <w:gridCol w:w="1620"/>
        <w:gridCol w:w="1574"/>
        <w:gridCol w:w="1797"/>
        <w:gridCol w:w="2337"/>
      </w:tblGrid>
      <w:tr w:rsidR="001C7BBC" w:rsidRPr="00FF38F0" w14:paraId="3F6C8484" w14:textId="77777777" w:rsidTr="001C7BBC">
        <w:trPr>
          <w:trHeight w:val="1796"/>
        </w:trPr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00106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FF38F0">
              <w:rPr>
                <w:rFonts w:ascii="Trebuchet MS" w:hAnsi="Trebuchet MS" w:cs="Arial"/>
                <w:b/>
                <w:bCs/>
                <w:sz w:val="18"/>
                <w:szCs w:val="18"/>
              </w:rPr>
              <w:t>NO. DEL CONTRATO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41334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FF38F0">
              <w:rPr>
                <w:rFonts w:ascii="Trebuchet MS" w:hAnsi="Trebuchet MS" w:cs="Arial"/>
                <w:b/>
                <w:bCs/>
                <w:sz w:val="18"/>
                <w:szCs w:val="18"/>
              </w:rPr>
              <w:t>OBJETO DEL CONTRATO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1A26E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FF38F0">
              <w:rPr>
                <w:rFonts w:ascii="Trebuchet MS" w:hAnsi="Trebuchet MS"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14F92" w14:textId="77777777" w:rsidR="001C7BBC" w:rsidRPr="001C7BBC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es-CO"/>
              </w:rPr>
            </w:pPr>
            <w:r w:rsidRPr="001C7BBC">
              <w:rPr>
                <w:rFonts w:ascii="Trebuchet MS" w:hAnsi="Trebuchet MS" w:cs="Arial"/>
                <w:b/>
                <w:bCs/>
                <w:sz w:val="18"/>
                <w:szCs w:val="18"/>
                <w:lang w:val="es-CO"/>
              </w:rPr>
              <w:t>FECHA DE INICIO DEL CONTRATO MES AÑO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66650" w14:textId="77777777" w:rsidR="001C7BBC" w:rsidRPr="001C7BBC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  <w:lang w:val="es-CO"/>
              </w:rPr>
            </w:pPr>
            <w:r w:rsidRPr="001C7BBC">
              <w:rPr>
                <w:rFonts w:ascii="Trebuchet MS" w:hAnsi="Trebuchet MS" w:cs="Arial"/>
                <w:b/>
                <w:bCs/>
                <w:sz w:val="18"/>
                <w:szCs w:val="18"/>
                <w:lang w:val="es-CO"/>
              </w:rPr>
              <w:t>FECHA DE TERMINACIÓN DEL CONTRATO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72894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FF38F0">
              <w:rPr>
                <w:rFonts w:ascii="Trebuchet MS" w:hAnsi="Trebuchet MS" w:cs="Arial"/>
                <w:b/>
                <w:bCs/>
                <w:sz w:val="18"/>
                <w:szCs w:val="18"/>
              </w:rPr>
              <w:t>VALOR EJECUTADO</w:t>
            </w:r>
          </w:p>
        </w:tc>
      </w:tr>
      <w:tr w:rsidR="001C7BBC" w:rsidRPr="00FF38F0" w14:paraId="06AA02D4" w14:textId="77777777" w:rsidTr="001C7BBC">
        <w:trPr>
          <w:trHeight w:val="745"/>
        </w:trPr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4921F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84C2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C39F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66A2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E0D58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D180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1C7BBC" w:rsidRPr="00FF38F0" w14:paraId="7B800BBF" w14:textId="77777777" w:rsidTr="001C7BBC">
        <w:trPr>
          <w:trHeight w:val="713"/>
        </w:trPr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B4500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DD80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862CC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0A26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905B6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BCB4" w14:textId="77777777" w:rsidR="001C7BBC" w:rsidRPr="00FF38F0" w:rsidRDefault="001C7BBC" w:rsidP="00DA7C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7F3F1506" w14:textId="77777777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</w:p>
    <w:p w14:paraId="3216710E" w14:textId="77777777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  <w:r w:rsidRPr="001C7BBC">
        <w:rPr>
          <w:rFonts w:ascii="Arial" w:hAnsi="Arial" w:cs="Arial"/>
          <w:b/>
          <w:bCs/>
          <w:sz w:val="20"/>
          <w:szCs w:val="20"/>
          <w:lang w:val="es-CO"/>
        </w:rPr>
        <w:tab/>
      </w:r>
    </w:p>
    <w:p w14:paraId="59A1CF45" w14:textId="68B267B2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1C7BBC">
        <w:rPr>
          <w:rFonts w:ascii="Arial" w:hAnsi="Arial" w:cs="Arial"/>
          <w:b/>
          <w:bCs/>
          <w:sz w:val="20"/>
          <w:szCs w:val="20"/>
          <w:lang w:val="es-CO"/>
        </w:rPr>
        <w:t xml:space="preserve">NOTA: SOLO SE TENDRÁ EN CUENTA PARA ACREDITAR LA EXPERIENCIA HABILITANTE LOS CONTRATOS AQUÍ RELACIONADOS Y SOLICITADOS EN LA INVITACION, CON SUS RESPECTIVAS CERTIFICACIONES LAS CUALES SE DEBEN APORTAR EN EL MISMO ORDEN QUE AQUÍ SE RELACIONA. </w:t>
      </w:r>
    </w:p>
    <w:p w14:paraId="2F997DFB" w14:textId="77777777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</w:p>
    <w:p w14:paraId="2E82DFF3" w14:textId="77777777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</w:p>
    <w:p w14:paraId="6DD637FA" w14:textId="77777777" w:rsidR="001C7BBC" w:rsidRP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</w:p>
    <w:p w14:paraId="4E2E75B2" w14:textId="0AB77FA8" w:rsidR="001C7BBC" w:rsidRDefault="001C7BBC" w:rsidP="001C7BB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1C7BBC">
        <w:rPr>
          <w:rFonts w:ascii="Arial" w:hAnsi="Arial" w:cs="Arial"/>
          <w:b/>
          <w:bCs/>
          <w:sz w:val="20"/>
          <w:szCs w:val="20"/>
          <w:lang w:val="es-CO"/>
        </w:rPr>
        <w:t>FIRMA DEL PROPONENTE</w:t>
      </w:r>
    </w:p>
    <w:p w14:paraId="3CA908AD" w14:textId="77777777" w:rsidR="001C7BBC" w:rsidRDefault="001C7BBC">
      <w:pPr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br w:type="page"/>
      </w:r>
    </w:p>
    <w:p w14:paraId="0D5F6FFB" w14:textId="3F917C9F" w:rsidR="00D5295B" w:rsidRPr="00D5295B" w:rsidRDefault="00D5295B" w:rsidP="00423937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 w:rsidRPr="00D5295B">
        <w:rPr>
          <w:rFonts w:ascii="Arial" w:hAnsi="Arial" w:cs="Arial"/>
          <w:b/>
          <w:bCs/>
          <w:sz w:val="20"/>
          <w:szCs w:val="20"/>
          <w:lang w:val="es-CO"/>
        </w:rPr>
        <w:lastRenderedPageBreak/>
        <w:t>ANEXO 5- RELACIÓN PERSONAL DE OBRA</w:t>
      </w:r>
    </w:p>
    <w:p w14:paraId="2157AA41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23314DEC" w14:textId="77777777" w:rsidR="00A233EC" w:rsidRPr="00D5295B" w:rsidRDefault="00A233EC" w:rsidP="00A233EC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Lugar y fecha</w:t>
      </w:r>
    </w:p>
    <w:p w14:paraId="35871F44" w14:textId="77777777" w:rsidR="00A233EC" w:rsidRPr="00D5295B" w:rsidRDefault="00A233EC" w:rsidP="00A233EC">
      <w:pPr>
        <w:rPr>
          <w:rFonts w:ascii="Arial" w:hAnsi="Arial" w:cs="Arial"/>
          <w:sz w:val="20"/>
          <w:szCs w:val="20"/>
          <w:lang w:val="es-CO"/>
        </w:rPr>
      </w:pPr>
    </w:p>
    <w:p w14:paraId="1BC746F3" w14:textId="77777777" w:rsidR="00A233EC" w:rsidRPr="00D5295B" w:rsidRDefault="00A233EC" w:rsidP="00A233EC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Señores</w:t>
      </w:r>
    </w:p>
    <w:p w14:paraId="46F9AA8C" w14:textId="77777777" w:rsidR="00A233EC" w:rsidRPr="00D5295B" w:rsidRDefault="00A233EC" w:rsidP="00A233EC">
      <w:pPr>
        <w:spacing w:after="0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CONJUNTO AVENIDA PARQUE – PROPIEDAD HORIZONTAL</w:t>
      </w:r>
    </w:p>
    <w:p w14:paraId="7310A7A1" w14:textId="77777777" w:rsidR="00A233EC" w:rsidRPr="00D5295B" w:rsidRDefault="00A233EC" w:rsidP="00A233EC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Bogotá </w:t>
      </w:r>
    </w:p>
    <w:p w14:paraId="60FBC578" w14:textId="77777777" w:rsidR="00A233EC" w:rsidRPr="00D5295B" w:rsidRDefault="00A233EC" w:rsidP="00A233EC">
      <w:pPr>
        <w:rPr>
          <w:rFonts w:ascii="Arial" w:hAnsi="Arial" w:cs="Arial"/>
          <w:sz w:val="20"/>
          <w:szCs w:val="20"/>
          <w:lang w:val="es-CO"/>
        </w:rPr>
      </w:pPr>
    </w:p>
    <w:p w14:paraId="35D381B5" w14:textId="77777777" w:rsidR="00A233EC" w:rsidRDefault="00A233EC" w:rsidP="00A233EC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Referencia: Invitación a Cotizar </w:t>
      </w:r>
      <w:r>
        <w:rPr>
          <w:rFonts w:ascii="Arial" w:hAnsi="Arial" w:cs="Arial"/>
          <w:sz w:val="20"/>
          <w:szCs w:val="20"/>
          <w:lang w:val="es-CO"/>
        </w:rPr>
        <w:t xml:space="preserve">para </w:t>
      </w:r>
      <w:r w:rsidRPr="00D5295B">
        <w:rPr>
          <w:rFonts w:ascii="Arial" w:hAnsi="Arial" w:cs="Arial"/>
          <w:sz w:val="20"/>
          <w:szCs w:val="20"/>
          <w:lang w:val="es-CO"/>
        </w:rPr>
        <w:t>LA CONVOCATORIA PRIVADA CUYO OBJETO CORRESPONDE A LA IMPERMEABILIZACIÓN DE JARDINERAS Y ADOQUÍN- RESTAURACIÓN Y PINTURA SÓTANO 1 Y 2, DEL CONJUNTO AVENIDA PARQUE</w:t>
      </w:r>
    </w:p>
    <w:p w14:paraId="6CD24078" w14:textId="77777777" w:rsidR="00A233EC" w:rsidRPr="00D5295B" w:rsidRDefault="00A233EC" w:rsidP="00A233EC">
      <w:pPr>
        <w:rPr>
          <w:rFonts w:ascii="Arial" w:hAnsi="Arial" w:cs="Arial"/>
          <w:sz w:val="20"/>
          <w:szCs w:val="20"/>
          <w:lang w:val="es-CO"/>
        </w:rPr>
      </w:pPr>
    </w:p>
    <w:p w14:paraId="07C337F3" w14:textId="2384B1BA" w:rsidR="00D5295B" w:rsidRPr="00D5295B" w:rsidRDefault="00A233EC" w:rsidP="00A233EC">
      <w:pPr>
        <w:jc w:val="both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Yo,</w:t>
      </w:r>
      <w:r>
        <w:rPr>
          <w:rFonts w:ascii="Arial" w:hAnsi="Arial" w:cs="Arial"/>
          <w:sz w:val="20"/>
          <w:szCs w:val="20"/>
          <w:lang w:val="es-CO"/>
        </w:rPr>
        <w:t xml:space="preserve"> ________________ </w:t>
      </w:r>
      <w:r w:rsidRPr="00D5295B">
        <w:rPr>
          <w:rFonts w:ascii="Arial" w:hAnsi="Arial" w:cs="Arial"/>
          <w:sz w:val="20"/>
          <w:szCs w:val="20"/>
          <w:lang w:val="es-CO"/>
        </w:rPr>
        <w:t xml:space="preserve">obrando en nombre (propio) o (en representación de), de conformidad con lo establecido en los términos de referencia de la invitación, </w:t>
      </w:r>
      <w:r>
        <w:rPr>
          <w:rFonts w:ascii="Arial" w:hAnsi="Arial" w:cs="Arial"/>
          <w:sz w:val="20"/>
          <w:szCs w:val="20"/>
          <w:lang w:val="es-CO"/>
        </w:rPr>
        <w:t>ofrezco al siguiente personal profesional para la ejecución del futuro proyecto objeto de la referencia:</w:t>
      </w:r>
    </w:p>
    <w:p w14:paraId="04A3F325" w14:textId="1701DFE5" w:rsidR="00D5295B" w:rsidRPr="00A233EC" w:rsidRDefault="00A233EC" w:rsidP="00D5295B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A233EC">
        <w:rPr>
          <w:rFonts w:ascii="Arial" w:hAnsi="Arial" w:cs="Arial"/>
          <w:b/>
          <w:bCs/>
          <w:sz w:val="20"/>
          <w:szCs w:val="20"/>
          <w:lang w:val="es-CO"/>
        </w:rPr>
        <w:t>DIRECTOR DE OBRA</w:t>
      </w:r>
    </w:p>
    <w:tbl>
      <w:tblPr>
        <w:tblW w:w="0" w:type="auto"/>
        <w:tblInd w:w="3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"/>
        <w:gridCol w:w="1787"/>
        <w:gridCol w:w="1779"/>
        <w:gridCol w:w="1842"/>
        <w:gridCol w:w="1418"/>
        <w:gridCol w:w="2126"/>
      </w:tblGrid>
      <w:tr w:rsidR="00A233EC" w:rsidRPr="00A233EC" w14:paraId="139B99C2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D9C1" w14:textId="77777777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BRE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180CBC34" w14:textId="77777777" w:rsidTr="00EB71C0">
        <w:trPr>
          <w:trHeight w:hRule="exact" w:val="338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5661" w14:textId="77777777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4363679A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6A65" w14:textId="77777777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CU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Pr="00A233E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72AABB1C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8A60A7" w14:textId="2FA41739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EXPER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ENC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ESPECIFICA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2B7AD9F9" w14:textId="77777777" w:rsidTr="00EB71C0">
        <w:trPr>
          <w:trHeight w:hRule="exact" w:val="56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DBF48" w14:textId="77777777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-83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F188F" w14:textId="451BBDD3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6"/>
                <w:sz w:val="20"/>
                <w:szCs w:val="20"/>
              </w:rPr>
              <w:t>E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C5D0" w14:textId="39CEC07E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PROYECTO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C746" w14:textId="77777777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RG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0BA0" w14:textId="77777777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before="62" w:after="0" w:line="23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DE 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8D61C" w14:textId="472431DA" w:rsidR="00A233EC" w:rsidRPr="00A233EC" w:rsidRDefault="00A233EC" w:rsidP="00A233EC">
            <w:pPr>
              <w:widowControl w:val="0"/>
              <w:autoSpaceDE w:val="0"/>
              <w:autoSpaceDN w:val="0"/>
              <w:adjustRightInd w:val="0"/>
              <w:spacing w:before="44" w:after="0" w:line="241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ER</w:t>
            </w:r>
            <w:r w:rsidRPr="00A233E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A233EC" w:rsidRPr="00A233EC" w14:paraId="574A5BE0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EB3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7AF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40D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A1B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21C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BC7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2B829D8A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8C1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62B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F8E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772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F49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0C8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2F2B7210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92B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8F2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B8DC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CD2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0A6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C41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67CC7D55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12F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258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AFCC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FE9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229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0F3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43EF4446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36D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AA6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183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245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112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BBD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169266E4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DEC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0AE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0F0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C58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88C7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72D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70D67016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C15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938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893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07D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2BB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64F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A9CA7" w14:textId="77777777" w:rsidR="00A233EC" w:rsidRDefault="00A233EC" w:rsidP="00A233EC">
      <w:pPr>
        <w:rPr>
          <w:rFonts w:ascii="Arial" w:hAnsi="Arial" w:cs="Arial"/>
          <w:sz w:val="20"/>
          <w:szCs w:val="20"/>
          <w:lang w:val="es-CO"/>
        </w:rPr>
      </w:pPr>
    </w:p>
    <w:p w14:paraId="418CFD90" w14:textId="51D80BD4" w:rsidR="00A233EC" w:rsidRPr="00A233EC" w:rsidRDefault="00A233EC" w:rsidP="00A233E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A233EC">
        <w:rPr>
          <w:rFonts w:ascii="Arial" w:hAnsi="Arial" w:cs="Arial"/>
          <w:b/>
          <w:bCs/>
          <w:sz w:val="20"/>
          <w:szCs w:val="20"/>
          <w:lang w:val="es-CO"/>
        </w:rPr>
        <w:t>RESIDENTE DE OBRA</w:t>
      </w:r>
    </w:p>
    <w:tbl>
      <w:tblPr>
        <w:tblW w:w="0" w:type="auto"/>
        <w:tblInd w:w="3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"/>
        <w:gridCol w:w="1787"/>
        <w:gridCol w:w="1779"/>
        <w:gridCol w:w="1842"/>
        <w:gridCol w:w="1418"/>
        <w:gridCol w:w="2126"/>
      </w:tblGrid>
      <w:tr w:rsidR="00A233EC" w:rsidRPr="00A233EC" w14:paraId="614808A9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426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BRE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2E5F9F32" w14:textId="77777777" w:rsidTr="00EB71C0">
        <w:trPr>
          <w:trHeight w:hRule="exact" w:val="338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31C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1950E307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1D5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CU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Pr="00A233E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726E40E7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2504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EXPER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ENC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ESPECIFICA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6FCF9E3F" w14:textId="77777777" w:rsidTr="00EB71C0">
        <w:trPr>
          <w:trHeight w:hRule="exact" w:val="569"/>
        </w:trPr>
        <w:tc>
          <w:tcPr>
            <w:tcW w:w="4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D5F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-83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lastRenderedPageBreak/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8CB2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6"/>
                <w:sz w:val="20"/>
                <w:szCs w:val="20"/>
              </w:rPr>
              <w:t>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7FE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PROYECTO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77E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RG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10C3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62" w:after="0" w:line="23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DE 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8DA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44" w:after="0" w:line="241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ER</w:t>
            </w:r>
            <w:r w:rsidRPr="00A233E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A233EC" w:rsidRPr="00A233EC" w14:paraId="458D7B79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D6A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1FE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CD7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EFB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6D7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3F3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0B0A5B9B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9DE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BC0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1DD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0EB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1FC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EFF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591636D6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F55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E98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788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2F7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4FC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F37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44BAA6B0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989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D0E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4DF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C1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D62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053C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6432BFC6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8A4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8AB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B98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B12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FC5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6C2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3714DC38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43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AFE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248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59BC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637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310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715D45AF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21C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2D3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0B0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AFC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6EB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40F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473C9E" w14:textId="77777777" w:rsidR="00A233EC" w:rsidRPr="00D5295B" w:rsidRDefault="00A233EC" w:rsidP="00A233EC">
      <w:pPr>
        <w:rPr>
          <w:rFonts w:ascii="Arial" w:hAnsi="Arial" w:cs="Arial"/>
          <w:sz w:val="20"/>
          <w:szCs w:val="20"/>
          <w:lang w:val="es-CO"/>
        </w:rPr>
      </w:pPr>
    </w:p>
    <w:p w14:paraId="46CAF55F" w14:textId="5B306DAA" w:rsidR="00A233EC" w:rsidRPr="00A233EC" w:rsidRDefault="00A233EC" w:rsidP="00A233E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A233EC">
        <w:rPr>
          <w:rFonts w:ascii="Arial" w:hAnsi="Arial" w:cs="Arial"/>
          <w:b/>
          <w:bCs/>
          <w:sz w:val="20"/>
          <w:szCs w:val="20"/>
          <w:lang w:val="es-CO"/>
        </w:rPr>
        <w:t>PROFESIONAL - SST</w:t>
      </w:r>
    </w:p>
    <w:tbl>
      <w:tblPr>
        <w:tblW w:w="0" w:type="auto"/>
        <w:tblInd w:w="3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"/>
        <w:gridCol w:w="1787"/>
        <w:gridCol w:w="1779"/>
        <w:gridCol w:w="1842"/>
        <w:gridCol w:w="1418"/>
        <w:gridCol w:w="2126"/>
      </w:tblGrid>
      <w:tr w:rsidR="00A233EC" w:rsidRPr="00A233EC" w14:paraId="2F14D904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0E4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BRE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308EF7B2" w14:textId="77777777" w:rsidTr="00EB71C0">
        <w:trPr>
          <w:trHeight w:hRule="exact" w:val="338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47D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49DE5BD9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336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CU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Pr="00A233E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456E24BE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7674D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EXPER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ENC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ESPECIFICA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64DA8A7F" w14:textId="77777777" w:rsidTr="00EB71C0">
        <w:trPr>
          <w:trHeight w:hRule="exact" w:val="569"/>
        </w:trPr>
        <w:tc>
          <w:tcPr>
            <w:tcW w:w="4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5A9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-83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932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6"/>
                <w:sz w:val="20"/>
                <w:szCs w:val="20"/>
              </w:rPr>
              <w:t>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A35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PROYECTO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384A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RG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53B9C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62" w:after="0" w:line="23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DE 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C9EF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44" w:after="0" w:line="241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ER</w:t>
            </w:r>
            <w:r w:rsidRPr="00A233E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A233EC" w:rsidRPr="00A233EC" w14:paraId="3B885651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092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B69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C89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3D7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304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43F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7609A105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429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24B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D28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37C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7F6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5FCA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1F1BCA34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387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628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AB3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0C1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71A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DC1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49B49C64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E5B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5EA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7AE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4BD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08A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426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0F32C412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8CA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EB3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685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3AD4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A87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A1B6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7814E263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B13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750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A81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7C8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745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7FC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45B3856A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DBC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968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3B4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B72E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2AA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A1A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BC6371" w14:textId="77777777" w:rsid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2D7FEFE9" w14:textId="4278A278" w:rsidR="00A233EC" w:rsidRPr="00A233EC" w:rsidRDefault="00A233EC" w:rsidP="00A233EC">
      <w:pPr>
        <w:rPr>
          <w:rFonts w:ascii="Arial" w:hAnsi="Arial" w:cs="Arial"/>
          <w:b/>
          <w:bCs/>
          <w:sz w:val="20"/>
          <w:szCs w:val="20"/>
          <w:lang w:val="es-CO"/>
        </w:rPr>
      </w:pPr>
      <w:r w:rsidRPr="00A233EC">
        <w:rPr>
          <w:rFonts w:ascii="Arial" w:hAnsi="Arial" w:cs="Arial"/>
          <w:b/>
          <w:bCs/>
          <w:sz w:val="20"/>
          <w:szCs w:val="20"/>
          <w:lang w:val="es-CO"/>
        </w:rPr>
        <w:t>ARQUITECTO PAISAJISTA</w:t>
      </w:r>
    </w:p>
    <w:tbl>
      <w:tblPr>
        <w:tblW w:w="0" w:type="auto"/>
        <w:tblInd w:w="3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"/>
        <w:gridCol w:w="1787"/>
        <w:gridCol w:w="1779"/>
        <w:gridCol w:w="1842"/>
        <w:gridCol w:w="1418"/>
        <w:gridCol w:w="2126"/>
      </w:tblGrid>
      <w:tr w:rsidR="00A233EC" w:rsidRPr="00A233EC" w14:paraId="0F1B715F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8E6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BRE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615A287C" w14:textId="77777777" w:rsidTr="00EB71C0">
        <w:trPr>
          <w:trHeight w:hRule="exact" w:val="338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FC77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7B80A31E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134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CU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LA</w:t>
            </w:r>
            <w:r w:rsidRPr="00A233EC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ESI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L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183222E3" w14:textId="77777777" w:rsidTr="00EB71C0">
        <w:trPr>
          <w:trHeight w:hRule="exact" w:val="334"/>
        </w:trPr>
        <w:tc>
          <w:tcPr>
            <w:tcW w:w="93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EC0A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EXPER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ENC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ESPECIFICA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A233EC" w:rsidRPr="00A233EC" w14:paraId="6815CC44" w14:textId="77777777" w:rsidTr="00EB71C0">
        <w:trPr>
          <w:trHeight w:hRule="exact" w:val="569"/>
        </w:trPr>
        <w:tc>
          <w:tcPr>
            <w:tcW w:w="4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10BD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-83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146B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R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6"/>
                <w:sz w:val="20"/>
                <w:szCs w:val="20"/>
              </w:rPr>
              <w:t>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0EF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PROYECTO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47CE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RG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7C69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62" w:after="0" w:line="23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DE 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CI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61B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before="44" w:after="0" w:line="241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ECH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ER</w:t>
            </w:r>
            <w:r w:rsidRPr="00A233E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</w:t>
            </w:r>
            <w:r w:rsidRPr="00A233EC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A233EC"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C</w:t>
            </w:r>
            <w:r w:rsidRPr="00A233EC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IÓ</w:t>
            </w:r>
            <w:r w:rsidRPr="00A233EC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A233EC" w:rsidRPr="00A233EC" w14:paraId="52B80E24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4E6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F5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7CD9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4030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437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C1EB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344D1836" w14:textId="77777777" w:rsidTr="00EB71C0">
        <w:trPr>
          <w:trHeight w:hRule="exact" w:val="334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56A3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AA1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3BF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90C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D2E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C361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EC" w:rsidRPr="00A233EC" w14:paraId="2F84CBCE" w14:textId="77777777" w:rsidTr="00EB71C0">
        <w:trPr>
          <w:trHeight w:hRule="exact" w:val="338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9D65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F3F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6258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823D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47CF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AE62" w14:textId="77777777" w:rsidR="00A233EC" w:rsidRPr="00A233EC" w:rsidRDefault="00A233EC" w:rsidP="0048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2E1C6C" w14:textId="77777777" w:rsidR="00A233EC" w:rsidRDefault="00A233EC">
      <w:pPr>
        <w:rPr>
          <w:rFonts w:ascii="Arial" w:hAnsi="Arial" w:cs="Arial"/>
          <w:sz w:val="20"/>
          <w:szCs w:val="20"/>
          <w:lang w:val="es-CO"/>
        </w:rPr>
      </w:pPr>
    </w:p>
    <w:p w14:paraId="15410179" w14:textId="311A6639" w:rsidR="00A233EC" w:rsidRDefault="00EB71C0">
      <w:pPr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En caso de que</w:t>
      </w:r>
      <w:r w:rsidR="00A233EC">
        <w:rPr>
          <w:rFonts w:ascii="Arial" w:hAnsi="Arial" w:cs="Arial"/>
          <w:sz w:val="20"/>
          <w:szCs w:val="20"/>
          <w:lang w:val="es-CO"/>
        </w:rPr>
        <w:t xml:space="preserve"> alguno de estos profesionales no participe del proyecto, me comprometo a que </w:t>
      </w:r>
      <w:r>
        <w:rPr>
          <w:rFonts w:ascii="Arial" w:hAnsi="Arial" w:cs="Arial"/>
          <w:sz w:val="20"/>
          <w:szCs w:val="20"/>
          <w:lang w:val="es-CO"/>
        </w:rPr>
        <w:t xml:space="preserve">se colocará a </w:t>
      </w:r>
      <w:r w:rsidR="00A233EC">
        <w:rPr>
          <w:rFonts w:ascii="Arial" w:hAnsi="Arial" w:cs="Arial"/>
          <w:sz w:val="20"/>
          <w:szCs w:val="20"/>
          <w:lang w:val="es-CO"/>
        </w:rPr>
        <w:t xml:space="preserve">un profesional </w:t>
      </w:r>
      <w:r>
        <w:rPr>
          <w:rFonts w:ascii="Arial" w:hAnsi="Arial" w:cs="Arial"/>
          <w:sz w:val="20"/>
          <w:szCs w:val="20"/>
          <w:lang w:val="es-CO"/>
        </w:rPr>
        <w:t xml:space="preserve">de </w:t>
      </w:r>
      <w:r w:rsidR="00A233EC">
        <w:rPr>
          <w:rFonts w:ascii="Arial" w:hAnsi="Arial" w:cs="Arial"/>
          <w:sz w:val="20"/>
          <w:szCs w:val="20"/>
          <w:lang w:val="es-CO"/>
        </w:rPr>
        <w:t xml:space="preserve">las mismas </w:t>
      </w:r>
      <w:r>
        <w:rPr>
          <w:rFonts w:ascii="Arial" w:hAnsi="Arial" w:cs="Arial"/>
          <w:sz w:val="20"/>
          <w:szCs w:val="20"/>
          <w:lang w:val="es-CO"/>
        </w:rPr>
        <w:t>cualidades y característica profesionales ofertadas.</w:t>
      </w:r>
    </w:p>
    <w:p w14:paraId="407FDC4B" w14:textId="762F27C0" w:rsidR="00EB71C0" w:rsidRDefault="00EB71C0">
      <w:pPr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lastRenderedPageBreak/>
        <w:t>Atentamente,</w:t>
      </w:r>
    </w:p>
    <w:p w14:paraId="0A350564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5C3982C1" w14:textId="19FC96E1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PROPONENTE:</w:t>
      </w:r>
    </w:p>
    <w:p w14:paraId="6E07B00A" w14:textId="7CD5326E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NIT:</w:t>
      </w:r>
    </w:p>
    <w:p w14:paraId="0AB9CE6D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0EC54F42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5C444DC0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7C82FA6A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0A28D5E5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FIRMA</w:t>
      </w:r>
    </w:p>
    <w:p w14:paraId="74E33B70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Representante legal:</w:t>
      </w:r>
    </w:p>
    <w:p w14:paraId="6ED7879A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C.C.</w:t>
      </w:r>
    </w:p>
    <w:p w14:paraId="02974D3A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Email: </w:t>
      </w:r>
    </w:p>
    <w:p w14:paraId="50941C50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</w:p>
    <w:p w14:paraId="279DC5B4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</w:p>
    <w:p w14:paraId="6EF1427A" w14:textId="77777777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</w:p>
    <w:p w14:paraId="512DD494" w14:textId="77777777" w:rsidR="00423937" w:rsidRDefault="00423937">
      <w:pPr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br w:type="page"/>
      </w:r>
    </w:p>
    <w:p w14:paraId="63BAB348" w14:textId="76B67831" w:rsidR="00D5295B" w:rsidRPr="00EB71C0" w:rsidRDefault="00D5295B" w:rsidP="00EB71C0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 w:rsidRPr="00EB71C0">
        <w:rPr>
          <w:rFonts w:ascii="Arial" w:hAnsi="Arial" w:cs="Arial"/>
          <w:b/>
          <w:bCs/>
          <w:sz w:val="20"/>
          <w:szCs w:val="20"/>
          <w:lang w:val="es-CO"/>
        </w:rPr>
        <w:lastRenderedPageBreak/>
        <w:t>CARTA DE COMPROMISO – PERSONAL PROPUESTO</w:t>
      </w:r>
    </w:p>
    <w:p w14:paraId="0C7CB8C9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27C9B284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Lugar y fecha</w:t>
      </w:r>
    </w:p>
    <w:p w14:paraId="2C4D010A" w14:textId="77777777" w:rsidR="00EB71C0" w:rsidRPr="00D5295B" w:rsidRDefault="00EB71C0" w:rsidP="00EB71C0">
      <w:pPr>
        <w:rPr>
          <w:rFonts w:ascii="Arial" w:hAnsi="Arial" w:cs="Arial"/>
          <w:sz w:val="20"/>
          <w:szCs w:val="20"/>
          <w:lang w:val="es-CO"/>
        </w:rPr>
      </w:pPr>
    </w:p>
    <w:p w14:paraId="212DA2EB" w14:textId="77777777" w:rsidR="00EB71C0" w:rsidRPr="00D5295B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Señores</w:t>
      </w:r>
    </w:p>
    <w:p w14:paraId="6ECFE1C4" w14:textId="77777777" w:rsidR="00EB71C0" w:rsidRPr="00D5295B" w:rsidRDefault="00EB71C0" w:rsidP="00EB71C0">
      <w:pPr>
        <w:spacing w:after="0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CONJUNTO AVENIDA PARQUE – PROPIEDAD HORIZONTAL</w:t>
      </w:r>
    </w:p>
    <w:p w14:paraId="38151896" w14:textId="77777777" w:rsidR="00EB71C0" w:rsidRPr="00D5295B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Bogotá </w:t>
      </w:r>
    </w:p>
    <w:p w14:paraId="1C5CFA0D" w14:textId="77777777" w:rsidR="00EB71C0" w:rsidRPr="00D5295B" w:rsidRDefault="00EB71C0" w:rsidP="00EB71C0">
      <w:pPr>
        <w:rPr>
          <w:rFonts w:ascii="Arial" w:hAnsi="Arial" w:cs="Arial"/>
          <w:sz w:val="20"/>
          <w:szCs w:val="20"/>
          <w:lang w:val="es-CO"/>
        </w:rPr>
      </w:pPr>
    </w:p>
    <w:p w14:paraId="35F18A1B" w14:textId="77777777" w:rsidR="00EB71C0" w:rsidRDefault="00EB71C0" w:rsidP="00EB71C0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Referencia: Invitación a Cotizar </w:t>
      </w:r>
      <w:r>
        <w:rPr>
          <w:rFonts w:ascii="Arial" w:hAnsi="Arial" w:cs="Arial"/>
          <w:sz w:val="20"/>
          <w:szCs w:val="20"/>
          <w:lang w:val="es-CO"/>
        </w:rPr>
        <w:t xml:space="preserve">para </w:t>
      </w:r>
      <w:r w:rsidRPr="00D5295B">
        <w:rPr>
          <w:rFonts w:ascii="Arial" w:hAnsi="Arial" w:cs="Arial"/>
          <w:sz w:val="20"/>
          <w:szCs w:val="20"/>
          <w:lang w:val="es-CO"/>
        </w:rPr>
        <w:t>LA CONVOCATORIA PRIVADA CUYO OBJETO CORRESPONDE A LA IMPERMEABILIZACIÓN DE JARDINERAS Y ADOQUÍN- RESTAURACIÓN Y PINTURA SÓTANO 1 Y 2, DEL CONJUNTO AVENIDA PARQUE</w:t>
      </w:r>
    </w:p>
    <w:p w14:paraId="5BEFF48F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Asunto: CARTA DE COMPROMISO</w:t>
      </w:r>
    </w:p>
    <w:p w14:paraId="1F85FC93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59876723" w14:textId="69E82C06" w:rsidR="00D5295B" w:rsidRPr="00D5295B" w:rsidRDefault="00EB71C0" w:rsidP="00EB71C0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Y</w:t>
      </w:r>
      <w:r w:rsidR="00D5295B" w:rsidRPr="00D5295B">
        <w:rPr>
          <w:rFonts w:ascii="Arial" w:hAnsi="Arial" w:cs="Arial"/>
          <w:sz w:val="20"/>
          <w:szCs w:val="20"/>
          <w:lang w:val="es-CO"/>
        </w:rPr>
        <w:t>o</w:t>
      </w:r>
      <w:r>
        <w:rPr>
          <w:rFonts w:ascii="Arial" w:hAnsi="Arial" w:cs="Arial"/>
          <w:sz w:val="20"/>
          <w:szCs w:val="20"/>
          <w:lang w:val="es-CO"/>
        </w:rPr>
        <w:t xml:space="preserve"> _______________</w:t>
      </w:r>
      <w:r w:rsidR="00D5295B" w:rsidRPr="00D5295B">
        <w:rPr>
          <w:rFonts w:ascii="Arial" w:hAnsi="Arial" w:cs="Arial"/>
          <w:sz w:val="20"/>
          <w:szCs w:val="20"/>
          <w:lang w:val="es-CO"/>
        </w:rPr>
        <w:t>, identificado con cédula de ciudadanía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No.</w:t>
      </w:r>
      <w:r>
        <w:rPr>
          <w:rFonts w:ascii="Arial" w:hAnsi="Arial" w:cs="Arial"/>
          <w:sz w:val="20"/>
          <w:szCs w:val="20"/>
          <w:lang w:val="es-CO"/>
        </w:rPr>
        <w:t xml:space="preserve"> __________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 de </w:t>
      </w:r>
      <w:r>
        <w:rPr>
          <w:rFonts w:ascii="Arial" w:hAnsi="Arial" w:cs="Arial"/>
          <w:sz w:val="20"/>
          <w:szCs w:val="20"/>
          <w:lang w:val="es-CO"/>
        </w:rPr>
        <w:t>__________</w:t>
      </w:r>
      <w:r w:rsidR="00D5295B" w:rsidRPr="00D5295B">
        <w:rPr>
          <w:rFonts w:ascii="Arial" w:hAnsi="Arial" w:cs="Arial"/>
          <w:sz w:val="20"/>
          <w:szCs w:val="20"/>
          <w:lang w:val="es-CO"/>
        </w:rPr>
        <w:t>, manifiesto mi voluntad y disponibilidad para prestar mis servicios profesionales como</w:t>
      </w:r>
      <w:r>
        <w:rPr>
          <w:rFonts w:ascii="Arial" w:hAnsi="Arial" w:cs="Arial"/>
          <w:sz w:val="20"/>
          <w:szCs w:val="20"/>
          <w:lang w:val="es-CO"/>
        </w:rPr>
        <w:t xml:space="preserve"> _____________________</w:t>
      </w:r>
      <w:r w:rsidR="00D5295B" w:rsidRPr="00D5295B">
        <w:rPr>
          <w:rFonts w:ascii="Arial" w:hAnsi="Arial" w:cs="Arial"/>
          <w:sz w:val="20"/>
          <w:szCs w:val="20"/>
          <w:lang w:val="es-CO"/>
        </w:rPr>
        <w:t>,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con una dedicación del </w:t>
      </w:r>
      <w:r>
        <w:rPr>
          <w:rFonts w:ascii="Arial" w:hAnsi="Arial" w:cs="Arial"/>
          <w:sz w:val="20"/>
          <w:szCs w:val="20"/>
          <w:lang w:val="es-CO"/>
        </w:rPr>
        <w:t xml:space="preserve"> ___</w:t>
      </w:r>
      <w:r w:rsidR="00D5295B" w:rsidRPr="00D5295B">
        <w:rPr>
          <w:rFonts w:ascii="Arial" w:hAnsi="Arial" w:cs="Arial"/>
          <w:sz w:val="20"/>
          <w:szCs w:val="20"/>
          <w:lang w:val="es-CO"/>
        </w:rPr>
        <w:t>% del tiempo destinado para la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ejecución de la obra, en caso de que el Oferente                  resultara adjudicatario del proceso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de </w:t>
      </w:r>
      <w:r>
        <w:rPr>
          <w:rFonts w:ascii="Arial" w:hAnsi="Arial" w:cs="Arial"/>
          <w:sz w:val="20"/>
          <w:szCs w:val="20"/>
          <w:lang w:val="es-CO"/>
        </w:rPr>
        <w:t xml:space="preserve">invitación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cuyo objeto es: “</w:t>
      </w:r>
      <w:r w:rsidRPr="00D5295B">
        <w:rPr>
          <w:rFonts w:ascii="Arial" w:hAnsi="Arial" w:cs="Arial"/>
          <w:sz w:val="20"/>
          <w:szCs w:val="20"/>
          <w:lang w:val="es-CO"/>
        </w:rPr>
        <w:t>IMPERMEABILIZACIÓN DE JARDINERAS Y ADOQUÍN- RESTAURACIÓN Y PINTURA SÓTANO 1 Y 2, DEL CONJUNTO AVENIDA PARQUE</w:t>
      </w:r>
      <w:r>
        <w:rPr>
          <w:rFonts w:ascii="Arial" w:hAnsi="Arial" w:cs="Arial"/>
          <w:sz w:val="20"/>
          <w:szCs w:val="20"/>
          <w:lang w:val="es-CO"/>
        </w:rPr>
        <w:t>”</w:t>
      </w:r>
      <w:r w:rsidR="00D5295B" w:rsidRPr="00D5295B">
        <w:rPr>
          <w:rFonts w:ascii="Arial" w:hAnsi="Arial" w:cs="Arial"/>
          <w:sz w:val="20"/>
          <w:szCs w:val="20"/>
          <w:lang w:val="es-CO"/>
        </w:rPr>
        <w:t>, y dando expresa constancia de conocimiento de los términos de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condiciones referente al personal propuesta.</w:t>
      </w:r>
    </w:p>
    <w:p w14:paraId="3A8C8BF2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3CE1A1C6" w14:textId="0AEDD80C" w:rsidR="00D5295B" w:rsidRPr="00D5295B" w:rsidRDefault="00D5295B" w:rsidP="00EB71C0">
      <w:pPr>
        <w:jc w:val="both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Estaré atento a sus observaciones y dispuesto a resolver las inquietudes que pudieran presentarse en la evaluación de mi hoja de vida, para lo cual autorizo ser contactado de acuerdo</w:t>
      </w:r>
      <w:r w:rsidR="00EB71C0">
        <w:rPr>
          <w:rFonts w:ascii="Arial" w:hAnsi="Arial" w:cs="Arial"/>
          <w:sz w:val="20"/>
          <w:szCs w:val="20"/>
          <w:lang w:val="es-CO"/>
        </w:rPr>
        <w:t xml:space="preserve"> </w:t>
      </w:r>
      <w:r w:rsidRPr="00D5295B">
        <w:rPr>
          <w:rFonts w:ascii="Arial" w:hAnsi="Arial" w:cs="Arial"/>
          <w:sz w:val="20"/>
          <w:szCs w:val="20"/>
          <w:lang w:val="es-CO"/>
        </w:rPr>
        <w:t>con la información relacionada al pie de mi firma.</w:t>
      </w:r>
    </w:p>
    <w:p w14:paraId="3708011F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491FD415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Atentamente,</w:t>
      </w:r>
    </w:p>
    <w:p w14:paraId="651810F4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05EBFAC5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3CFA15BD" w14:textId="3D1DE083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Firma:</w:t>
      </w:r>
    </w:p>
    <w:p w14:paraId="69E690E8" w14:textId="5CFBA51C" w:rsidR="00EB71C0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Nombre: </w:t>
      </w:r>
    </w:p>
    <w:p w14:paraId="49001468" w14:textId="6185ED1E" w:rsidR="00D5295B" w:rsidRPr="00D5295B" w:rsidRDefault="00D5295B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Cargo:  </w:t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0622342A" w14:textId="77777777" w:rsidR="00D5295B" w:rsidRPr="00D5295B" w:rsidRDefault="00D5295B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Teléfono: </w:t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5DEC4984" w14:textId="77777777" w:rsidR="00D5295B" w:rsidRPr="00D5295B" w:rsidRDefault="00D5295B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Correo:         @ </w:t>
      </w:r>
      <w:r w:rsidRPr="00D5295B">
        <w:rPr>
          <w:rFonts w:ascii="Arial" w:hAnsi="Arial" w:cs="Arial"/>
          <w:sz w:val="20"/>
          <w:szCs w:val="20"/>
          <w:lang w:val="es-CO"/>
        </w:rPr>
        <w:tab/>
      </w:r>
    </w:p>
    <w:p w14:paraId="4C9A5E64" w14:textId="59240A6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3798E0DD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6F6A52E9" w14:textId="77777777" w:rsidR="00EB71C0" w:rsidRDefault="00EB71C0">
      <w:pPr>
        <w:rPr>
          <w:rFonts w:ascii="Arial" w:hAnsi="Arial" w:cs="Arial"/>
          <w:sz w:val="20"/>
          <w:szCs w:val="20"/>
          <w:lang w:val="es-CO"/>
        </w:rPr>
      </w:pPr>
    </w:p>
    <w:p w14:paraId="6A2D368B" w14:textId="77777777" w:rsidR="00423937" w:rsidRDefault="00423937">
      <w:pPr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br w:type="page"/>
      </w:r>
    </w:p>
    <w:p w14:paraId="19E6C4D3" w14:textId="66411771" w:rsidR="00EB71C0" w:rsidRPr="00EB71C0" w:rsidRDefault="00EB71C0" w:rsidP="00EB71C0">
      <w:pPr>
        <w:jc w:val="center"/>
        <w:rPr>
          <w:rFonts w:ascii="Arial" w:hAnsi="Arial" w:cs="Arial"/>
          <w:b/>
          <w:bCs/>
          <w:sz w:val="20"/>
          <w:szCs w:val="20"/>
          <w:lang w:val="es-CO"/>
        </w:rPr>
      </w:pPr>
      <w:r w:rsidRPr="00EB71C0">
        <w:rPr>
          <w:rFonts w:ascii="Arial" w:hAnsi="Arial" w:cs="Arial"/>
          <w:b/>
          <w:bCs/>
          <w:sz w:val="20"/>
          <w:szCs w:val="20"/>
          <w:lang w:val="es-CO"/>
        </w:rPr>
        <w:lastRenderedPageBreak/>
        <w:t>ANEXO 9. ACREDITACION DE GARANTIA OFRECIDA PARA LOS TRABAJOS EJECUTADOS.</w:t>
      </w:r>
    </w:p>
    <w:p w14:paraId="3F832E86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325BE75E" w14:textId="77777777" w:rsidR="00EB71C0" w:rsidRPr="00D5295B" w:rsidRDefault="00EB71C0" w:rsidP="00EB71C0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Lugar y fecha</w:t>
      </w:r>
    </w:p>
    <w:p w14:paraId="0AC7D1D5" w14:textId="77777777" w:rsidR="00EB71C0" w:rsidRPr="00D5295B" w:rsidRDefault="00EB71C0" w:rsidP="00EB71C0">
      <w:pPr>
        <w:rPr>
          <w:rFonts w:ascii="Arial" w:hAnsi="Arial" w:cs="Arial"/>
          <w:sz w:val="20"/>
          <w:szCs w:val="20"/>
          <w:lang w:val="es-CO"/>
        </w:rPr>
      </w:pPr>
    </w:p>
    <w:p w14:paraId="2EC9856A" w14:textId="77777777" w:rsidR="00EB71C0" w:rsidRPr="00D5295B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Señores</w:t>
      </w:r>
    </w:p>
    <w:p w14:paraId="040FED5B" w14:textId="77777777" w:rsidR="00EB71C0" w:rsidRPr="00D5295B" w:rsidRDefault="00EB71C0" w:rsidP="00EB71C0">
      <w:pPr>
        <w:spacing w:after="0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CONJUNTO AVENIDA PARQUE – PROPIEDAD HORIZONTAL</w:t>
      </w:r>
    </w:p>
    <w:p w14:paraId="72117839" w14:textId="77777777" w:rsidR="00EB71C0" w:rsidRPr="00D5295B" w:rsidRDefault="00EB71C0" w:rsidP="00EB71C0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Bogotá </w:t>
      </w:r>
    </w:p>
    <w:p w14:paraId="233E1D71" w14:textId="77777777" w:rsidR="00EB71C0" w:rsidRPr="00D5295B" w:rsidRDefault="00EB71C0" w:rsidP="00EB71C0">
      <w:pPr>
        <w:rPr>
          <w:rFonts w:ascii="Arial" w:hAnsi="Arial" w:cs="Arial"/>
          <w:sz w:val="20"/>
          <w:szCs w:val="20"/>
          <w:lang w:val="es-CO"/>
        </w:rPr>
      </w:pPr>
    </w:p>
    <w:p w14:paraId="20FC3FE9" w14:textId="77777777" w:rsidR="00EB71C0" w:rsidRDefault="00EB71C0" w:rsidP="00EB71C0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 xml:space="preserve">Referencia: Invitación a Cotizar </w:t>
      </w:r>
      <w:r>
        <w:rPr>
          <w:rFonts w:ascii="Arial" w:hAnsi="Arial" w:cs="Arial"/>
          <w:sz w:val="20"/>
          <w:szCs w:val="20"/>
          <w:lang w:val="es-CO"/>
        </w:rPr>
        <w:t xml:space="preserve">para </w:t>
      </w:r>
      <w:r w:rsidRPr="00D5295B">
        <w:rPr>
          <w:rFonts w:ascii="Arial" w:hAnsi="Arial" w:cs="Arial"/>
          <w:sz w:val="20"/>
          <w:szCs w:val="20"/>
          <w:lang w:val="es-CO"/>
        </w:rPr>
        <w:t>LA CONVOCATORIA PRIVADA CUYO OBJETO CORRESPONDE A LA IMPERMEABILIZACIÓN DE JARDINERAS Y ADOQUÍN- RESTAURACIÓN Y PINTURA SÓTANO 1 Y 2, DEL CONJUNTO AVENIDA PARQUE</w:t>
      </w:r>
    </w:p>
    <w:p w14:paraId="3EE49615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625E71A1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Respetados Señores:</w:t>
      </w:r>
    </w:p>
    <w:p w14:paraId="5C3A0AB3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3818E178" w14:textId="77777777" w:rsidR="00B6125A" w:rsidRDefault="00EB71C0" w:rsidP="00B6125A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El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suscrito</w:t>
      </w:r>
      <w:r>
        <w:rPr>
          <w:rFonts w:ascii="Arial" w:hAnsi="Arial" w:cs="Arial"/>
          <w:sz w:val="20"/>
          <w:szCs w:val="20"/>
          <w:lang w:val="es-CO"/>
        </w:rPr>
        <w:t xml:space="preserve">, __________________________ identificado con documento de identidad No. _______________ 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de </w:t>
      </w:r>
      <w:r w:rsidR="00B6125A">
        <w:rPr>
          <w:rFonts w:ascii="Arial" w:hAnsi="Arial" w:cs="Arial"/>
          <w:sz w:val="20"/>
          <w:szCs w:val="20"/>
          <w:lang w:val="es-CO"/>
        </w:rPr>
        <w:t xml:space="preserve">____________, representando en calidad de (representante legal, apoderado u oferente persona natural) de </w:t>
      </w:r>
      <w:r w:rsidR="00B6125A" w:rsidRPr="00B6125A">
        <w:rPr>
          <w:rFonts w:ascii="Arial" w:hAnsi="Arial" w:cs="Arial"/>
          <w:b/>
          <w:bCs/>
          <w:sz w:val="20"/>
          <w:szCs w:val="20"/>
          <w:lang w:val="es-CO"/>
        </w:rPr>
        <w:t>(</w:t>
      </w:r>
      <w:r w:rsidR="00B6125A" w:rsidRPr="00B6125A">
        <w:rPr>
          <w:rFonts w:ascii="Arial" w:hAnsi="Arial" w:cs="Arial"/>
          <w:sz w:val="20"/>
          <w:szCs w:val="20"/>
          <w:u w:val="single"/>
          <w:lang w:val="es-CO"/>
        </w:rPr>
        <w:t>la persona jurídica)</w:t>
      </w:r>
      <w:r w:rsidR="00B6125A">
        <w:rPr>
          <w:rFonts w:ascii="Arial" w:hAnsi="Arial" w:cs="Arial"/>
          <w:sz w:val="20"/>
          <w:szCs w:val="20"/>
          <w:u w:val="single"/>
          <w:lang w:val="es-CO"/>
        </w:rPr>
        <w:t xml:space="preserve"> </w:t>
      </w:r>
      <w:r w:rsidR="00B6125A" w:rsidRPr="00B6125A">
        <w:rPr>
          <w:rFonts w:ascii="Arial" w:hAnsi="Arial" w:cs="Arial"/>
          <w:sz w:val="20"/>
          <w:szCs w:val="20"/>
          <w:lang w:val="es-CO"/>
        </w:rPr>
        <w:t>– NIT</w:t>
      </w:r>
      <w:r w:rsidR="00B6125A">
        <w:rPr>
          <w:rFonts w:ascii="Arial" w:hAnsi="Arial" w:cs="Arial"/>
          <w:sz w:val="20"/>
          <w:szCs w:val="20"/>
          <w:u w:val="single"/>
          <w:lang w:val="es-CO"/>
        </w:rPr>
        <w:t xml:space="preserve">                       ,</w:t>
      </w:r>
      <w:r w:rsidR="00B6125A">
        <w:rPr>
          <w:rFonts w:ascii="Arial" w:hAnsi="Arial" w:cs="Arial"/>
          <w:sz w:val="20"/>
          <w:szCs w:val="20"/>
          <w:lang w:val="es-CO"/>
        </w:rPr>
        <w:t xml:space="preserve"> de  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conformidad con las condiciones que se estipulan en los documentos del proceso INVITACIÓN A COTIZAR, </w:t>
      </w:r>
      <w:r w:rsidR="00B6125A" w:rsidRPr="00D5295B">
        <w:rPr>
          <w:rFonts w:ascii="Arial" w:hAnsi="Arial" w:cs="Arial"/>
          <w:sz w:val="20"/>
          <w:szCs w:val="20"/>
          <w:lang w:val="es-CO"/>
        </w:rPr>
        <w:t>ratific</w:t>
      </w:r>
      <w:r w:rsidR="00B6125A">
        <w:rPr>
          <w:rFonts w:ascii="Arial" w:hAnsi="Arial" w:cs="Arial"/>
          <w:sz w:val="20"/>
          <w:szCs w:val="20"/>
          <w:lang w:val="es-CO"/>
        </w:rPr>
        <w:t>o</w:t>
      </w:r>
      <w:r w:rsidR="00D5295B" w:rsidRPr="00D5295B">
        <w:rPr>
          <w:rFonts w:ascii="Arial" w:hAnsi="Arial" w:cs="Arial"/>
          <w:sz w:val="20"/>
          <w:szCs w:val="20"/>
          <w:lang w:val="es-CO"/>
        </w:rPr>
        <w:t xml:space="preserve"> que después de estudiar los términos de referencia, sus anexos y toda la información relacionada con</w:t>
      </w:r>
      <w:r w:rsidR="00B6125A">
        <w:rPr>
          <w:rFonts w:ascii="Arial" w:hAnsi="Arial" w:cs="Arial"/>
          <w:sz w:val="20"/>
          <w:szCs w:val="20"/>
          <w:lang w:val="es-CO"/>
        </w:rPr>
        <w:t xml:space="preserve">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el proceso, estamos en capacidad de ofrecer como parte integral de nuestra oferta, un periodo de</w:t>
      </w:r>
      <w:r w:rsidR="00B6125A">
        <w:rPr>
          <w:rFonts w:ascii="Arial" w:hAnsi="Arial" w:cs="Arial"/>
          <w:sz w:val="20"/>
          <w:szCs w:val="20"/>
          <w:lang w:val="es-CO"/>
        </w:rPr>
        <w:t xml:space="preserve"> garantía y </w:t>
      </w:r>
      <w:r w:rsidR="00D5295B" w:rsidRPr="00D5295B">
        <w:rPr>
          <w:rFonts w:ascii="Arial" w:hAnsi="Arial" w:cs="Arial"/>
          <w:sz w:val="20"/>
          <w:szCs w:val="20"/>
          <w:lang w:val="es-CO"/>
        </w:rPr>
        <w:t>estabilidad de:</w:t>
      </w:r>
      <w:r w:rsidR="00B6125A">
        <w:rPr>
          <w:rFonts w:ascii="Arial" w:hAnsi="Arial" w:cs="Arial"/>
          <w:sz w:val="20"/>
          <w:szCs w:val="20"/>
          <w:lang w:val="es-CO"/>
        </w:rPr>
        <w:t xml:space="preserve"> _______ años.</w:t>
      </w:r>
    </w:p>
    <w:p w14:paraId="636CF1E1" w14:textId="74860F2B" w:rsidR="00D5295B" w:rsidRDefault="00D5295B" w:rsidP="00B6125A">
      <w:pPr>
        <w:jc w:val="both"/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PERIODO DE ESTABILIDAD ADICIONAL:</w:t>
      </w:r>
      <w:r w:rsidR="00B6125A">
        <w:rPr>
          <w:rFonts w:ascii="Arial" w:hAnsi="Arial" w:cs="Arial"/>
          <w:sz w:val="20"/>
          <w:szCs w:val="20"/>
          <w:lang w:val="es-CO"/>
        </w:rPr>
        <w:t xml:space="preserve"> ________________ años</w:t>
      </w:r>
    </w:p>
    <w:p w14:paraId="34BBC666" w14:textId="77777777" w:rsid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7B5184A8" w14:textId="77777777" w:rsidR="00B6125A" w:rsidRPr="00D5295B" w:rsidRDefault="00B6125A" w:rsidP="00D5295B">
      <w:pPr>
        <w:rPr>
          <w:rFonts w:ascii="Arial" w:hAnsi="Arial" w:cs="Arial"/>
          <w:sz w:val="20"/>
          <w:szCs w:val="20"/>
          <w:lang w:val="es-CO"/>
        </w:rPr>
      </w:pPr>
    </w:p>
    <w:p w14:paraId="22B718D7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  <w:r w:rsidRPr="00D5295B">
        <w:rPr>
          <w:rFonts w:ascii="Arial" w:hAnsi="Arial" w:cs="Arial"/>
          <w:sz w:val="20"/>
          <w:szCs w:val="20"/>
          <w:lang w:val="es-CO"/>
        </w:rPr>
        <w:t>Atentamente,</w:t>
      </w:r>
    </w:p>
    <w:p w14:paraId="6540A527" w14:textId="77777777" w:rsidR="00D5295B" w:rsidRPr="00D5295B" w:rsidRDefault="00D5295B" w:rsidP="00D5295B">
      <w:pPr>
        <w:rPr>
          <w:rFonts w:ascii="Arial" w:hAnsi="Arial" w:cs="Arial"/>
          <w:sz w:val="20"/>
          <w:szCs w:val="20"/>
          <w:lang w:val="es-CO"/>
        </w:rPr>
      </w:pPr>
    </w:p>
    <w:p w14:paraId="40424DAB" w14:textId="77777777" w:rsidR="00B6125A" w:rsidRDefault="00B6125A" w:rsidP="00B6125A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PROPONENTE:</w:t>
      </w:r>
    </w:p>
    <w:p w14:paraId="4AAA7223" w14:textId="77777777" w:rsidR="00B6125A" w:rsidRDefault="00B6125A" w:rsidP="00B6125A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NIT:</w:t>
      </w:r>
    </w:p>
    <w:p w14:paraId="07E97A77" w14:textId="77777777" w:rsidR="00B6125A" w:rsidRDefault="00B6125A" w:rsidP="00B6125A">
      <w:pPr>
        <w:rPr>
          <w:rFonts w:ascii="Arial" w:hAnsi="Arial" w:cs="Arial"/>
          <w:sz w:val="20"/>
          <w:szCs w:val="20"/>
          <w:lang w:val="es-CO"/>
        </w:rPr>
      </w:pPr>
    </w:p>
    <w:p w14:paraId="4A93E279" w14:textId="77777777" w:rsidR="00B6125A" w:rsidRDefault="00B6125A" w:rsidP="00B6125A">
      <w:pPr>
        <w:rPr>
          <w:rFonts w:ascii="Arial" w:hAnsi="Arial" w:cs="Arial"/>
          <w:sz w:val="20"/>
          <w:szCs w:val="20"/>
          <w:lang w:val="es-CO"/>
        </w:rPr>
      </w:pPr>
    </w:p>
    <w:p w14:paraId="26642AC7" w14:textId="77777777" w:rsidR="00B6125A" w:rsidRDefault="00B6125A" w:rsidP="00B6125A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FIRMA</w:t>
      </w:r>
    </w:p>
    <w:p w14:paraId="6BC9E091" w14:textId="77777777" w:rsidR="00B6125A" w:rsidRDefault="00B6125A" w:rsidP="00B6125A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Representante legal:</w:t>
      </w:r>
    </w:p>
    <w:p w14:paraId="3AB9176F" w14:textId="77777777" w:rsidR="00B6125A" w:rsidRDefault="00B6125A" w:rsidP="00B6125A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C.C.</w:t>
      </w:r>
    </w:p>
    <w:p w14:paraId="42D2FEE2" w14:textId="045E0DAB" w:rsidR="00D5295B" w:rsidRPr="00D5295B" w:rsidRDefault="00B6125A" w:rsidP="00423937">
      <w:pPr>
        <w:spacing w:after="0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Email: </w:t>
      </w:r>
    </w:p>
    <w:sectPr w:rsidR="00D5295B" w:rsidRPr="00D5295B" w:rsidSect="004B35C6">
      <w:pgSz w:w="12240" w:h="15840"/>
      <w:pgMar w:top="1440" w:right="1134" w:bottom="1440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94E3" w14:textId="77777777" w:rsidR="00235E16" w:rsidRDefault="00235E16" w:rsidP="007503D9">
      <w:pPr>
        <w:spacing w:after="0" w:line="240" w:lineRule="auto"/>
      </w:pPr>
      <w:r>
        <w:separator/>
      </w:r>
    </w:p>
  </w:endnote>
  <w:endnote w:type="continuationSeparator" w:id="0">
    <w:p w14:paraId="4F41C386" w14:textId="77777777" w:rsidR="00235E16" w:rsidRDefault="00235E16" w:rsidP="0075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3CD4" w14:textId="77777777" w:rsidR="00235E16" w:rsidRDefault="00235E16" w:rsidP="007503D9">
      <w:pPr>
        <w:spacing w:after="0" w:line="240" w:lineRule="auto"/>
      </w:pPr>
      <w:r>
        <w:separator/>
      </w:r>
    </w:p>
  </w:footnote>
  <w:footnote w:type="continuationSeparator" w:id="0">
    <w:p w14:paraId="68A69F98" w14:textId="77777777" w:rsidR="00235E16" w:rsidRDefault="00235E16" w:rsidP="00750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511E62"/>
    <w:multiLevelType w:val="hybridMultilevel"/>
    <w:tmpl w:val="7FA8AE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046C1"/>
    <w:multiLevelType w:val="hybridMultilevel"/>
    <w:tmpl w:val="A09877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6101E"/>
    <w:multiLevelType w:val="hybridMultilevel"/>
    <w:tmpl w:val="B194EF3E"/>
    <w:lvl w:ilvl="0" w:tplc="240A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43850"/>
    <w:multiLevelType w:val="hybridMultilevel"/>
    <w:tmpl w:val="16A04700"/>
    <w:lvl w:ilvl="0" w:tplc="240A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BB0E04"/>
    <w:multiLevelType w:val="hybridMultilevel"/>
    <w:tmpl w:val="D5D298CC"/>
    <w:lvl w:ilvl="0" w:tplc="240A0019">
      <w:start w:val="1"/>
      <w:numFmt w:val="low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012F52"/>
    <w:multiLevelType w:val="hybridMultilevel"/>
    <w:tmpl w:val="375E66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C30CA"/>
    <w:multiLevelType w:val="hybridMultilevel"/>
    <w:tmpl w:val="08B8F9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35D4C"/>
    <w:multiLevelType w:val="hybridMultilevel"/>
    <w:tmpl w:val="099AD1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57511"/>
    <w:multiLevelType w:val="hybridMultilevel"/>
    <w:tmpl w:val="C09A8B1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B894322"/>
    <w:multiLevelType w:val="hybridMultilevel"/>
    <w:tmpl w:val="20B88696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42625A5"/>
    <w:multiLevelType w:val="hybridMultilevel"/>
    <w:tmpl w:val="0ECAB64A"/>
    <w:lvl w:ilvl="0" w:tplc="AA006D64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700C0"/>
    <w:multiLevelType w:val="hybridMultilevel"/>
    <w:tmpl w:val="6C58D0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4459">
    <w:abstractNumId w:val="8"/>
  </w:num>
  <w:num w:numId="2" w16cid:durableId="2095514158">
    <w:abstractNumId w:val="6"/>
  </w:num>
  <w:num w:numId="3" w16cid:durableId="1024088577">
    <w:abstractNumId w:val="5"/>
  </w:num>
  <w:num w:numId="4" w16cid:durableId="1893423413">
    <w:abstractNumId w:val="4"/>
  </w:num>
  <w:num w:numId="5" w16cid:durableId="1399980852">
    <w:abstractNumId w:val="7"/>
  </w:num>
  <w:num w:numId="6" w16cid:durableId="2104912989">
    <w:abstractNumId w:val="3"/>
  </w:num>
  <w:num w:numId="7" w16cid:durableId="1770539287">
    <w:abstractNumId w:val="2"/>
  </w:num>
  <w:num w:numId="8" w16cid:durableId="770470300">
    <w:abstractNumId w:val="1"/>
  </w:num>
  <w:num w:numId="9" w16cid:durableId="1570068722">
    <w:abstractNumId w:val="0"/>
  </w:num>
  <w:num w:numId="10" w16cid:durableId="828012531">
    <w:abstractNumId w:val="18"/>
  </w:num>
  <w:num w:numId="11" w16cid:durableId="1108622047">
    <w:abstractNumId w:val="13"/>
  </w:num>
  <w:num w:numId="12" w16cid:durableId="351565527">
    <w:abstractNumId w:val="17"/>
  </w:num>
  <w:num w:numId="13" w16cid:durableId="67921784">
    <w:abstractNumId w:val="12"/>
  </w:num>
  <w:num w:numId="14" w16cid:durableId="417019643">
    <w:abstractNumId w:val="9"/>
  </w:num>
  <w:num w:numId="15" w16cid:durableId="1646616354">
    <w:abstractNumId w:val="19"/>
  </w:num>
  <w:num w:numId="16" w16cid:durableId="1942569657">
    <w:abstractNumId w:val="20"/>
  </w:num>
  <w:num w:numId="17" w16cid:durableId="934047099">
    <w:abstractNumId w:val="11"/>
  </w:num>
  <w:num w:numId="18" w16cid:durableId="1688166702">
    <w:abstractNumId w:val="15"/>
  </w:num>
  <w:num w:numId="19" w16cid:durableId="1506747434">
    <w:abstractNumId w:val="14"/>
  </w:num>
  <w:num w:numId="20" w16cid:durableId="1380933988">
    <w:abstractNumId w:val="16"/>
  </w:num>
  <w:num w:numId="21" w16cid:durableId="6347948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0B6"/>
    <w:rsid w:val="00056119"/>
    <w:rsid w:val="0006063C"/>
    <w:rsid w:val="000739D7"/>
    <w:rsid w:val="000A0520"/>
    <w:rsid w:val="000C2DA2"/>
    <w:rsid w:val="000D0690"/>
    <w:rsid w:val="00132E07"/>
    <w:rsid w:val="00146322"/>
    <w:rsid w:val="0015074B"/>
    <w:rsid w:val="001518CC"/>
    <w:rsid w:val="001567D3"/>
    <w:rsid w:val="00156D38"/>
    <w:rsid w:val="00162E24"/>
    <w:rsid w:val="00193537"/>
    <w:rsid w:val="001A44B5"/>
    <w:rsid w:val="001A7C1F"/>
    <w:rsid w:val="001C7BBC"/>
    <w:rsid w:val="002156CB"/>
    <w:rsid w:val="002217F4"/>
    <w:rsid w:val="0023527F"/>
    <w:rsid w:val="00235E16"/>
    <w:rsid w:val="0029639D"/>
    <w:rsid w:val="002A3D04"/>
    <w:rsid w:val="002D405A"/>
    <w:rsid w:val="002D4D05"/>
    <w:rsid w:val="002E1BA1"/>
    <w:rsid w:val="00326F90"/>
    <w:rsid w:val="0033252D"/>
    <w:rsid w:val="003837BC"/>
    <w:rsid w:val="003922D4"/>
    <w:rsid w:val="003A790B"/>
    <w:rsid w:val="003D65C5"/>
    <w:rsid w:val="004058FE"/>
    <w:rsid w:val="00410371"/>
    <w:rsid w:val="00423937"/>
    <w:rsid w:val="00430C47"/>
    <w:rsid w:val="00435B3D"/>
    <w:rsid w:val="004675F3"/>
    <w:rsid w:val="004B35C6"/>
    <w:rsid w:val="004B452F"/>
    <w:rsid w:val="004D597D"/>
    <w:rsid w:val="00521502"/>
    <w:rsid w:val="00556DD9"/>
    <w:rsid w:val="00567040"/>
    <w:rsid w:val="0058457C"/>
    <w:rsid w:val="005A16E4"/>
    <w:rsid w:val="005B6C75"/>
    <w:rsid w:val="005C660C"/>
    <w:rsid w:val="005D4B6F"/>
    <w:rsid w:val="006112DB"/>
    <w:rsid w:val="00627325"/>
    <w:rsid w:val="00633E24"/>
    <w:rsid w:val="00657A30"/>
    <w:rsid w:val="00665DE4"/>
    <w:rsid w:val="0068476E"/>
    <w:rsid w:val="006A1C0B"/>
    <w:rsid w:val="006C5F98"/>
    <w:rsid w:val="006C64D0"/>
    <w:rsid w:val="006F0369"/>
    <w:rsid w:val="006F50D9"/>
    <w:rsid w:val="00701B88"/>
    <w:rsid w:val="007364C0"/>
    <w:rsid w:val="00742255"/>
    <w:rsid w:val="00742681"/>
    <w:rsid w:val="007437F8"/>
    <w:rsid w:val="00743CAB"/>
    <w:rsid w:val="007503D9"/>
    <w:rsid w:val="00797C99"/>
    <w:rsid w:val="007B659E"/>
    <w:rsid w:val="008030A0"/>
    <w:rsid w:val="00823787"/>
    <w:rsid w:val="008517FE"/>
    <w:rsid w:val="008570CD"/>
    <w:rsid w:val="00895C87"/>
    <w:rsid w:val="008B44C2"/>
    <w:rsid w:val="008E0CF5"/>
    <w:rsid w:val="009016D8"/>
    <w:rsid w:val="00922D3F"/>
    <w:rsid w:val="00936EC6"/>
    <w:rsid w:val="009500D4"/>
    <w:rsid w:val="009601DA"/>
    <w:rsid w:val="00962E57"/>
    <w:rsid w:val="009B637B"/>
    <w:rsid w:val="009E16C1"/>
    <w:rsid w:val="00A233EC"/>
    <w:rsid w:val="00A61335"/>
    <w:rsid w:val="00AA1D8D"/>
    <w:rsid w:val="00AB1E62"/>
    <w:rsid w:val="00AB4C82"/>
    <w:rsid w:val="00AC6BC9"/>
    <w:rsid w:val="00AF2F6F"/>
    <w:rsid w:val="00B208ED"/>
    <w:rsid w:val="00B47730"/>
    <w:rsid w:val="00B604E6"/>
    <w:rsid w:val="00B6125A"/>
    <w:rsid w:val="00B72EE1"/>
    <w:rsid w:val="00B81E9F"/>
    <w:rsid w:val="00BA242E"/>
    <w:rsid w:val="00BB3F97"/>
    <w:rsid w:val="00C71A24"/>
    <w:rsid w:val="00C83565"/>
    <w:rsid w:val="00C8585F"/>
    <w:rsid w:val="00CB0664"/>
    <w:rsid w:val="00CB4D46"/>
    <w:rsid w:val="00CE249E"/>
    <w:rsid w:val="00D5295B"/>
    <w:rsid w:val="00D757BE"/>
    <w:rsid w:val="00DB151B"/>
    <w:rsid w:val="00DC2C7A"/>
    <w:rsid w:val="00DE4357"/>
    <w:rsid w:val="00E13B6B"/>
    <w:rsid w:val="00E35D1F"/>
    <w:rsid w:val="00E410CA"/>
    <w:rsid w:val="00E6730A"/>
    <w:rsid w:val="00E8467F"/>
    <w:rsid w:val="00EB2979"/>
    <w:rsid w:val="00EB71C0"/>
    <w:rsid w:val="00EE0B20"/>
    <w:rsid w:val="00EE0CB4"/>
    <w:rsid w:val="00F16551"/>
    <w:rsid w:val="00F30EB6"/>
    <w:rsid w:val="00F42FF5"/>
    <w:rsid w:val="00F92914"/>
    <w:rsid w:val="00FB2464"/>
    <w:rsid w:val="00FB5D9A"/>
    <w:rsid w:val="00FB7249"/>
    <w:rsid w:val="00FC693F"/>
    <w:rsid w:val="00F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B52360"/>
  <w14:defaultImageDpi w14:val="300"/>
  <w15:docId w15:val="{BC48C92A-7DF4-4E2E-B570-9491CCEA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0A052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A0520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A0520"/>
    <w:pPr>
      <w:keepNext/>
      <w:keepLines/>
      <w:spacing w:before="200" w:after="0"/>
      <w:outlineLvl w:val="2"/>
    </w:pPr>
    <w:rPr>
      <w:rFonts w:ascii="Arial" w:eastAsiaTheme="majorEastAsia" w:hAnsi="Arial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A0520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A0520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A0520"/>
    <w:rPr>
      <w:rFonts w:ascii="Arial" w:eastAsiaTheme="majorEastAsia" w:hAnsi="Arial" w:cstheme="majorBidi"/>
      <w:b/>
      <w:bCs/>
      <w:color w:val="000000" w:themeColor="tex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132E0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32E07"/>
    <w:rPr>
      <w:color w:val="605E5C"/>
      <w:shd w:val="clear" w:color="auto" w:fill="E1DFDD"/>
    </w:rPr>
  </w:style>
  <w:style w:type="paragraph" w:styleId="TDC1">
    <w:name w:val="toc 1"/>
    <w:basedOn w:val="Normal"/>
    <w:next w:val="Normal"/>
    <w:autoRedefine/>
    <w:uiPriority w:val="39"/>
    <w:unhideWhenUsed/>
    <w:rsid w:val="006C5F9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C5F98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6C5F98"/>
    <w:pPr>
      <w:spacing w:after="100"/>
      <w:ind w:left="440"/>
    </w:pPr>
  </w:style>
  <w:style w:type="paragraph" w:styleId="Revisin">
    <w:name w:val="Revision"/>
    <w:hidden/>
    <w:uiPriority w:val="99"/>
    <w:semiHidden/>
    <w:rsid w:val="00410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1571</Words>
  <Characters>9542</Characters>
  <Application>Microsoft Office Word</Application>
  <DocSecurity>0</DocSecurity>
  <Lines>353</Lines>
  <Paragraphs>347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Karen Milena Portillo</cp:lastModifiedBy>
  <cp:revision>2</cp:revision>
  <cp:lastPrinted>2026-01-13T13:19:00Z</cp:lastPrinted>
  <dcterms:created xsi:type="dcterms:W3CDTF">2026-01-13T13:28:00Z</dcterms:created>
  <dcterms:modified xsi:type="dcterms:W3CDTF">2026-01-13T13:28:00Z</dcterms:modified>
  <cp:category/>
</cp:coreProperties>
</file>